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BFA64" w14:textId="4DE16AC5" w:rsidR="004D1BB9" w:rsidRPr="007B22DC" w:rsidRDefault="00CB71E3" w:rsidP="00CB71E3">
      <w:pPr>
        <w:shd w:val="clear" w:color="auto" w:fill="D9D9D9" w:themeFill="background1" w:themeFillShade="D9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Dane Wykonawcy:</w:t>
      </w:r>
    </w:p>
    <w:p w14:paraId="3C58E47A" w14:textId="35CDA1B4" w:rsidR="00CB71E3" w:rsidRPr="007B22DC" w:rsidRDefault="00CB71E3" w:rsidP="00CB71E3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35771E2E" w14:textId="563A7284" w:rsidR="00CB71E3" w:rsidRPr="007B22DC" w:rsidRDefault="00D2707F" w:rsidP="00CB71E3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[i</w:t>
      </w:r>
      <w:r w:rsidR="00CB71E3" w:rsidRPr="007B22DC">
        <w:rPr>
          <w:rFonts w:ascii="Calibri" w:hAnsi="Calibri" w:cs="Calibri"/>
          <w:sz w:val="16"/>
          <w:szCs w:val="16"/>
        </w:rPr>
        <w:t>mię</w:t>
      </w:r>
      <w:r w:rsidRPr="007B22DC">
        <w:rPr>
          <w:rFonts w:ascii="Calibri" w:hAnsi="Calibri" w:cs="Calibri"/>
          <w:sz w:val="16"/>
          <w:szCs w:val="16"/>
        </w:rPr>
        <w:t>]</w:t>
      </w:r>
    </w:p>
    <w:p w14:paraId="1BFAD35F" w14:textId="2BCF7A9E" w:rsidR="00CB71E3" w:rsidRPr="007B22DC" w:rsidRDefault="00CB71E3" w:rsidP="00CB71E3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4AA2B2A6" w14:textId="00C52ACF" w:rsidR="00CB71E3" w:rsidRPr="007B22DC" w:rsidRDefault="00D2707F" w:rsidP="00CB71E3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</w:t>
      </w:r>
      <w:r w:rsidR="00CB71E3" w:rsidRPr="007B22DC">
        <w:rPr>
          <w:rFonts w:ascii="Calibri" w:hAnsi="Calibri" w:cs="Calibri"/>
          <w:sz w:val="16"/>
          <w:szCs w:val="16"/>
        </w:rPr>
        <w:t>nazwisko</w:t>
      </w:r>
      <w:r w:rsidRPr="007B22DC">
        <w:rPr>
          <w:rFonts w:ascii="Calibri" w:hAnsi="Calibri" w:cs="Calibri"/>
          <w:sz w:val="16"/>
          <w:szCs w:val="16"/>
        </w:rPr>
        <w:t>]</w:t>
      </w:r>
    </w:p>
    <w:p w14:paraId="519FD437" w14:textId="78573C3E" w:rsidR="00CB71E3" w:rsidRPr="007B22DC" w:rsidRDefault="00CB71E3" w:rsidP="00CB71E3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173CE919" w14:textId="1C8C8E9E" w:rsidR="00CB71E3" w:rsidRPr="007B22DC" w:rsidRDefault="00D2707F" w:rsidP="00CB71E3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[f</w:t>
      </w:r>
      <w:r w:rsidR="00CB71E3" w:rsidRPr="007B22DC">
        <w:rPr>
          <w:rFonts w:ascii="Calibri" w:hAnsi="Calibri" w:cs="Calibri"/>
          <w:sz w:val="16"/>
          <w:szCs w:val="16"/>
        </w:rPr>
        <w:t>irma</w:t>
      </w:r>
      <w:r w:rsidRPr="007B22DC">
        <w:rPr>
          <w:rFonts w:ascii="Calibri" w:hAnsi="Calibri" w:cs="Calibri"/>
          <w:sz w:val="16"/>
          <w:szCs w:val="16"/>
        </w:rPr>
        <w:t>]</w:t>
      </w:r>
    </w:p>
    <w:p w14:paraId="45AF0B43" w14:textId="4D061636" w:rsidR="00CB71E3" w:rsidRPr="007B22DC" w:rsidRDefault="00CB71E3" w:rsidP="00CB71E3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566AAF69" w14:textId="1E920330" w:rsidR="00CB71E3" w:rsidRPr="007B22DC" w:rsidRDefault="00CB71E3" w:rsidP="00CB71E3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70C284E4" w14:textId="0602E034" w:rsidR="00CB71E3" w:rsidRPr="007B22DC" w:rsidRDefault="00D2707F" w:rsidP="00CB71E3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</w:t>
      </w:r>
      <w:r w:rsidR="00CB71E3" w:rsidRPr="007B22DC">
        <w:rPr>
          <w:rFonts w:ascii="Calibri" w:hAnsi="Calibri" w:cs="Calibri"/>
          <w:sz w:val="16"/>
          <w:szCs w:val="16"/>
        </w:rPr>
        <w:t>adres</w:t>
      </w:r>
      <w:r w:rsidRPr="007B22DC">
        <w:rPr>
          <w:rFonts w:ascii="Calibri" w:hAnsi="Calibri" w:cs="Calibri"/>
          <w:sz w:val="16"/>
          <w:szCs w:val="16"/>
        </w:rPr>
        <w:t>]</w:t>
      </w:r>
    </w:p>
    <w:p w14:paraId="647B4C3A" w14:textId="77777777" w:rsidR="00CB71E3" w:rsidRPr="007B22DC" w:rsidRDefault="00CB71E3" w:rsidP="00CB71E3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69284BEC" w14:textId="353155A0" w:rsidR="00CB71E3" w:rsidRPr="007B22DC" w:rsidRDefault="00D2707F" w:rsidP="00CB71E3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</w:t>
      </w:r>
      <w:r w:rsidR="00CB71E3" w:rsidRPr="007B22DC">
        <w:rPr>
          <w:rFonts w:ascii="Calibri" w:hAnsi="Calibri" w:cs="Calibri"/>
          <w:sz w:val="16"/>
          <w:szCs w:val="16"/>
        </w:rPr>
        <w:t>NIP</w:t>
      </w:r>
      <w:r w:rsidRPr="007B22DC">
        <w:rPr>
          <w:rFonts w:ascii="Calibri" w:hAnsi="Calibri" w:cs="Calibri"/>
          <w:sz w:val="16"/>
          <w:szCs w:val="16"/>
        </w:rPr>
        <w:t>]</w:t>
      </w:r>
    </w:p>
    <w:p w14:paraId="15C36A5B" w14:textId="77777777" w:rsidR="00CB71E3" w:rsidRPr="007B22DC" w:rsidRDefault="00CB71E3" w:rsidP="00CB71E3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04D3F23D" w14:textId="161FAAB1" w:rsidR="00CB71E3" w:rsidRPr="007B22DC" w:rsidRDefault="00D2707F" w:rsidP="00CB71E3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</w:t>
      </w:r>
      <w:r w:rsidR="00CB71E3" w:rsidRPr="007B22DC">
        <w:rPr>
          <w:rFonts w:ascii="Calibri" w:hAnsi="Calibri" w:cs="Calibri"/>
          <w:sz w:val="16"/>
          <w:szCs w:val="16"/>
        </w:rPr>
        <w:t>REGON</w:t>
      </w:r>
      <w:r w:rsidRPr="007B22DC">
        <w:rPr>
          <w:rFonts w:ascii="Calibri" w:hAnsi="Calibri" w:cs="Calibri"/>
          <w:sz w:val="16"/>
          <w:szCs w:val="16"/>
        </w:rPr>
        <w:t>]</w:t>
      </w:r>
    </w:p>
    <w:p w14:paraId="7D8EFD3D" w14:textId="019E7B1E" w:rsidR="00CB71E3" w:rsidRPr="007B22DC" w:rsidRDefault="00CB71E3" w:rsidP="00CB71E3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1B6A0B89" w14:textId="25C6902F" w:rsidR="00CB71E3" w:rsidRPr="007B22DC" w:rsidRDefault="00D2707F" w:rsidP="00CB71E3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</w:t>
      </w:r>
      <w:r w:rsidR="00CB71E3" w:rsidRPr="007B22DC">
        <w:rPr>
          <w:rFonts w:ascii="Calibri" w:hAnsi="Calibri" w:cs="Calibri"/>
          <w:sz w:val="16"/>
          <w:szCs w:val="16"/>
        </w:rPr>
        <w:t>numer telefonu</w:t>
      </w:r>
      <w:r w:rsidRPr="007B22DC">
        <w:rPr>
          <w:rFonts w:ascii="Calibri" w:hAnsi="Calibri" w:cs="Calibri"/>
          <w:sz w:val="16"/>
          <w:szCs w:val="16"/>
        </w:rPr>
        <w:t>]</w:t>
      </w:r>
    </w:p>
    <w:p w14:paraId="01117631" w14:textId="77777777" w:rsidR="00CB71E3" w:rsidRPr="007B22DC" w:rsidRDefault="00CB71E3" w:rsidP="00CB71E3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15EFE78E" w14:textId="71104571" w:rsidR="00CB71E3" w:rsidRPr="007B22DC" w:rsidRDefault="00D2707F" w:rsidP="00CB71E3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</w:t>
      </w:r>
      <w:r w:rsidR="00CB71E3" w:rsidRPr="007B22DC">
        <w:rPr>
          <w:rFonts w:ascii="Calibri" w:hAnsi="Calibri" w:cs="Calibri"/>
          <w:sz w:val="16"/>
          <w:szCs w:val="16"/>
        </w:rPr>
        <w:t>adres email</w:t>
      </w:r>
      <w:r w:rsidRPr="007B22DC">
        <w:rPr>
          <w:rFonts w:ascii="Calibri" w:hAnsi="Calibri" w:cs="Calibri"/>
          <w:sz w:val="16"/>
          <w:szCs w:val="16"/>
        </w:rPr>
        <w:t>]</w:t>
      </w:r>
    </w:p>
    <w:p w14:paraId="37E5DB02" w14:textId="6480D12C" w:rsidR="00CB71E3" w:rsidRPr="007B22DC" w:rsidRDefault="00CB71E3" w:rsidP="00CB71E3">
      <w:pPr>
        <w:ind w:left="6373"/>
        <w:rPr>
          <w:rFonts w:ascii="Calibri" w:hAnsi="Calibri" w:cs="Calibri"/>
          <w:b/>
          <w:sz w:val="22"/>
          <w:szCs w:val="22"/>
        </w:rPr>
      </w:pPr>
      <w:r w:rsidRPr="007B22DC">
        <w:rPr>
          <w:rFonts w:ascii="Calibri" w:hAnsi="Calibri" w:cs="Calibri"/>
          <w:b/>
          <w:sz w:val="22"/>
          <w:szCs w:val="22"/>
        </w:rPr>
        <w:t>Zamawiający:</w:t>
      </w:r>
    </w:p>
    <w:p w14:paraId="630B328F" w14:textId="1F447796" w:rsidR="00CB71E3" w:rsidRPr="007B22DC" w:rsidRDefault="00CB71E3" w:rsidP="00CB71E3">
      <w:pPr>
        <w:ind w:left="6373"/>
        <w:rPr>
          <w:rFonts w:ascii="Calibri" w:hAnsi="Calibri" w:cs="Calibri"/>
          <w:b/>
          <w:sz w:val="22"/>
          <w:szCs w:val="22"/>
        </w:rPr>
      </w:pPr>
      <w:r w:rsidRPr="007B22DC">
        <w:rPr>
          <w:rFonts w:ascii="Calibri" w:hAnsi="Calibri" w:cs="Calibri"/>
          <w:b/>
          <w:sz w:val="22"/>
          <w:szCs w:val="22"/>
        </w:rPr>
        <w:t>Powiat Starogardzki</w:t>
      </w:r>
    </w:p>
    <w:p w14:paraId="131171B9" w14:textId="4BC6432E" w:rsidR="00CB71E3" w:rsidRPr="007B22DC" w:rsidRDefault="00CB71E3" w:rsidP="00CB71E3">
      <w:pPr>
        <w:ind w:left="6373"/>
        <w:rPr>
          <w:rFonts w:ascii="Calibri" w:hAnsi="Calibri" w:cs="Calibri"/>
          <w:b/>
          <w:sz w:val="22"/>
          <w:szCs w:val="22"/>
        </w:rPr>
      </w:pPr>
      <w:r w:rsidRPr="007B22DC">
        <w:rPr>
          <w:rFonts w:ascii="Calibri" w:hAnsi="Calibri" w:cs="Calibri"/>
          <w:b/>
          <w:sz w:val="22"/>
          <w:szCs w:val="22"/>
        </w:rPr>
        <w:t>ul. Kościuszki 17</w:t>
      </w:r>
    </w:p>
    <w:p w14:paraId="100C1794" w14:textId="17F4F743" w:rsidR="00CB71E3" w:rsidRPr="007B22DC" w:rsidRDefault="00CB71E3" w:rsidP="00CB71E3">
      <w:pPr>
        <w:ind w:left="6373"/>
        <w:rPr>
          <w:rFonts w:ascii="Calibri" w:hAnsi="Calibri" w:cs="Calibri"/>
          <w:b/>
          <w:sz w:val="22"/>
          <w:szCs w:val="22"/>
        </w:rPr>
      </w:pPr>
      <w:r w:rsidRPr="007B22DC">
        <w:rPr>
          <w:rFonts w:ascii="Calibri" w:hAnsi="Calibri" w:cs="Calibri"/>
          <w:b/>
          <w:sz w:val="22"/>
          <w:szCs w:val="22"/>
        </w:rPr>
        <w:t>83-200 Starogard Gd.</w:t>
      </w:r>
    </w:p>
    <w:p w14:paraId="715F581C" w14:textId="2BAD7A78" w:rsidR="00CB71E3" w:rsidRPr="007B22DC" w:rsidRDefault="00D2707F" w:rsidP="00D2707F">
      <w:pPr>
        <w:pStyle w:val="Tytu"/>
        <w:jc w:val="center"/>
      </w:pPr>
      <w:r w:rsidRPr="007B22DC">
        <w:lastRenderedPageBreak/>
        <w:t>OŚWIADCZENIE WYKONAWCY</w:t>
      </w:r>
      <w:r w:rsidRPr="007B22DC">
        <w:br/>
        <w:t>DOTYCZĄCE PRZESŁANEK WYKLUCZENIA Z POSTĘPOWANIA</w:t>
      </w:r>
    </w:p>
    <w:p w14:paraId="3B87DED4" w14:textId="77777777" w:rsidR="00CB71E3" w:rsidRPr="00B849BE" w:rsidRDefault="00CB71E3" w:rsidP="00D2707F">
      <w:pPr>
        <w:spacing w:before="80" w:after="80"/>
        <w:jc w:val="both"/>
        <w:rPr>
          <w:rFonts w:ascii="Calibri" w:hAnsi="Calibri" w:cs="Calibri"/>
          <w:sz w:val="20"/>
          <w:szCs w:val="20"/>
        </w:rPr>
      </w:pPr>
      <w:r w:rsidRPr="00B849BE">
        <w:rPr>
          <w:rFonts w:ascii="Calibri" w:hAnsi="Calibri" w:cs="Calibri"/>
          <w:sz w:val="20"/>
          <w:szCs w:val="20"/>
        </w:rPr>
        <w:t>Na potrzeby postępowania prowadzonego w trybie zasady konkurencyjności na zadanie:</w:t>
      </w:r>
    </w:p>
    <w:p w14:paraId="496A2BB8" w14:textId="5CC378C7" w:rsidR="00CB71E3" w:rsidRPr="00B849BE" w:rsidRDefault="00CB71E3" w:rsidP="00D2707F">
      <w:pPr>
        <w:spacing w:before="80" w:after="80"/>
        <w:jc w:val="center"/>
        <w:rPr>
          <w:rFonts w:ascii="Calibri" w:hAnsi="Calibri" w:cs="Calibri"/>
          <w:b/>
          <w:sz w:val="20"/>
          <w:szCs w:val="20"/>
        </w:rPr>
      </w:pPr>
      <w:r w:rsidRPr="00B849BE">
        <w:rPr>
          <w:rFonts w:ascii="Calibri" w:hAnsi="Calibri" w:cs="Calibri"/>
          <w:b/>
          <w:sz w:val="20"/>
          <w:szCs w:val="20"/>
        </w:rPr>
        <w:t xml:space="preserve">Organizacja i realizacja wycieczek edukacyjnych w ramach projektu pn. „Zdolni z Pomorza – Powiat </w:t>
      </w:r>
      <w:r w:rsidR="00D2707F" w:rsidRPr="00B849BE">
        <w:rPr>
          <w:rFonts w:ascii="Calibri" w:hAnsi="Calibri" w:cs="Calibri"/>
          <w:b/>
          <w:sz w:val="20"/>
          <w:szCs w:val="20"/>
        </w:rPr>
        <w:t>Starogardzki</w:t>
      </w:r>
      <w:r w:rsidRPr="00B849BE">
        <w:rPr>
          <w:rFonts w:ascii="Calibri" w:hAnsi="Calibri" w:cs="Calibri"/>
          <w:b/>
          <w:sz w:val="20"/>
          <w:szCs w:val="20"/>
        </w:rPr>
        <w:t xml:space="preserve"> II” w 2026 r.</w:t>
      </w:r>
    </w:p>
    <w:p w14:paraId="29D03334" w14:textId="0BA5706B" w:rsidR="00CB71E3" w:rsidRPr="00B849BE" w:rsidRDefault="00D2707F" w:rsidP="00D2707F">
      <w:pPr>
        <w:spacing w:before="80" w:after="80"/>
        <w:jc w:val="both"/>
        <w:rPr>
          <w:rFonts w:ascii="Calibri" w:hAnsi="Calibri" w:cs="Calibri"/>
          <w:sz w:val="20"/>
          <w:szCs w:val="20"/>
        </w:rPr>
      </w:pPr>
      <w:r w:rsidRPr="00B849BE">
        <w:rPr>
          <w:rFonts w:ascii="Calibri" w:hAnsi="Calibri" w:cs="Calibri"/>
          <w:sz w:val="20"/>
          <w:szCs w:val="20"/>
        </w:rPr>
        <w:t xml:space="preserve">Realizowane w </w:t>
      </w:r>
      <w:r w:rsidR="00CB71E3" w:rsidRPr="00B849BE">
        <w:rPr>
          <w:rFonts w:ascii="Calibri" w:hAnsi="Calibri" w:cs="Calibri"/>
          <w:sz w:val="20"/>
          <w:szCs w:val="20"/>
        </w:rPr>
        <w:t xml:space="preserve">ramach programu Fundusze Europejskie dla </w:t>
      </w:r>
      <w:r w:rsidRPr="00B849BE">
        <w:rPr>
          <w:rFonts w:ascii="Calibri" w:hAnsi="Calibri" w:cs="Calibri"/>
          <w:sz w:val="20"/>
          <w:szCs w:val="20"/>
        </w:rPr>
        <w:t>Pomorza</w:t>
      </w:r>
      <w:r w:rsidR="00CB71E3" w:rsidRPr="00B849BE">
        <w:rPr>
          <w:rFonts w:ascii="Calibri" w:hAnsi="Calibri" w:cs="Calibri"/>
          <w:sz w:val="20"/>
          <w:szCs w:val="20"/>
        </w:rPr>
        <w:t xml:space="preserve"> 2021–2027 współfinansowanego ze Europejski</w:t>
      </w:r>
      <w:r w:rsidRPr="00B849BE">
        <w:rPr>
          <w:rFonts w:ascii="Calibri" w:hAnsi="Calibri" w:cs="Calibri"/>
          <w:sz w:val="20"/>
          <w:szCs w:val="20"/>
        </w:rPr>
        <w:t>ego Funduszu Społecznego Plus, Działanie 5.8</w:t>
      </w:r>
      <w:r w:rsidR="00CB71E3" w:rsidRPr="00B849BE">
        <w:rPr>
          <w:rFonts w:ascii="Calibri" w:hAnsi="Calibri" w:cs="Calibri"/>
          <w:sz w:val="20"/>
          <w:szCs w:val="20"/>
        </w:rPr>
        <w:t xml:space="preserve"> </w:t>
      </w:r>
      <w:r w:rsidRPr="00B849BE">
        <w:rPr>
          <w:rFonts w:ascii="Calibri" w:hAnsi="Calibri" w:cs="Calibri"/>
          <w:sz w:val="20"/>
          <w:szCs w:val="20"/>
        </w:rPr>
        <w:t xml:space="preserve">Edukacja ogólna i zawodowa </w:t>
      </w:r>
    </w:p>
    <w:p w14:paraId="19813236" w14:textId="6C81F45F" w:rsidR="00CB71E3" w:rsidRPr="00B849BE" w:rsidRDefault="00CB71E3" w:rsidP="00D2707F">
      <w:pPr>
        <w:spacing w:before="80" w:after="80"/>
        <w:jc w:val="both"/>
        <w:rPr>
          <w:rFonts w:ascii="Calibri" w:hAnsi="Calibri" w:cs="Calibri"/>
          <w:b/>
          <w:sz w:val="20"/>
          <w:szCs w:val="20"/>
        </w:rPr>
      </w:pPr>
      <w:bookmarkStart w:id="0" w:name="_Hlk104797010"/>
      <w:r w:rsidRPr="00B849BE">
        <w:rPr>
          <w:rFonts w:ascii="Calibri" w:hAnsi="Calibri" w:cs="Calibri"/>
          <w:b/>
          <w:sz w:val="20"/>
          <w:szCs w:val="20"/>
        </w:rPr>
        <w:t>Oświadczam, że podmiot w imieniu którego składane jest oświadczenie nie podlega wykluczeniu z postępowania na podstawie okoli</w:t>
      </w:r>
      <w:r w:rsidR="00D2707F" w:rsidRPr="00B849BE">
        <w:rPr>
          <w:rFonts w:ascii="Calibri" w:hAnsi="Calibri" w:cs="Calibri"/>
          <w:b/>
          <w:sz w:val="20"/>
          <w:szCs w:val="20"/>
        </w:rPr>
        <w:t>czności opisanych w niniejszym z</w:t>
      </w:r>
      <w:r w:rsidRPr="00B849BE">
        <w:rPr>
          <w:rFonts w:ascii="Calibri" w:hAnsi="Calibri" w:cs="Calibri"/>
          <w:b/>
          <w:sz w:val="20"/>
          <w:szCs w:val="20"/>
        </w:rPr>
        <w:t>apytaniu ofertowym.</w:t>
      </w:r>
    </w:p>
    <w:bookmarkEnd w:id="0"/>
    <w:p w14:paraId="515CB4FB" w14:textId="32C832C1" w:rsidR="00CB71E3" w:rsidRPr="007B22DC" w:rsidRDefault="00D2707F" w:rsidP="00CB71E3">
      <w:pPr>
        <w:shd w:val="clear" w:color="auto" w:fill="D9D9D9" w:themeFill="background1" w:themeFillShade="D9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Podpis Wykonawcy: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985"/>
        <w:gridCol w:w="5245"/>
      </w:tblGrid>
      <w:tr w:rsidR="00D2707F" w:rsidRPr="007B22DC" w14:paraId="5EF99B82" w14:textId="49DCFD3E" w:rsidTr="00D2707F">
        <w:trPr>
          <w:trHeight w:val="1055"/>
          <w:jc w:val="center"/>
        </w:trPr>
        <w:tc>
          <w:tcPr>
            <w:tcW w:w="1701" w:type="dxa"/>
            <w:vAlign w:val="center"/>
          </w:tcPr>
          <w:p w14:paraId="0D1F2481" w14:textId="77777777" w:rsidR="00D2707F" w:rsidRPr="007B22DC" w:rsidRDefault="00D2707F" w:rsidP="00D2707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EC82327" w14:textId="77777777" w:rsidR="00D2707F" w:rsidRPr="007B22DC" w:rsidRDefault="00D2707F" w:rsidP="00D2707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3DEC11C9" w14:textId="77777777" w:rsidR="00D2707F" w:rsidRPr="007B22DC" w:rsidRDefault="00D2707F" w:rsidP="00D2707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2707F" w:rsidRPr="007B22DC" w14:paraId="4CED6B32" w14:textId="247312D4" w:rsidTr="00D2707F">
        <w:trPr>
          <w:trHeight w:val="117"/>
          <w:jc w:val="center"/>
        </w:trPr>
        <w:tc>
          <w:tcPr>
            <w:tcW w:w="1701" w:type="dxa"/>
            <w:vAlign w:val="center"/>
          </w:tcPr>
          <w:p w14:paraId="28CFAC4F" w14:textId="34645F60" w:rsidR="00D2707F" w:rsidRPr="007B22DC" w:rsidRDefault="00D2707F" w:rsidP="00D270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B22DC">
              <w:rPr>
                <w:rFonts w:ascii="Calibri" w:hAnsi="Calibri" w:cs="Calibri"/>
                <w:sz w:val="16"/>
                <w:szCs w:val="16"/>
              </w:rPr>
              <w:t>[miejscowość]</w:t>
            </w:r>
          </w:p>
        </w:tc>
        <w:tc>
          <w:tcPr>
            <w:tcW w:w="1985" w:type="dxa"/>
            <w:vAlign w:val="center"/>
          </w:tcPr>
          <w:p w14:paraId="4212239F" w14:textId="1877A262" w:rsidR="00D2707F" w:rsidRPr="007B22DC" w:rsidRDefault="00D2707F" w:rsidP="00D270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B22DC">
              <w:rPr>
                <w:rFonts w:ascii="Calibri" w:hAnsi="Calibri" w:cs="Calibri"/>
                <w:sz w:val="16"/>
                <w:szCs w:val="16"/>
              </w:rPr>
              <w:t>[data]</w:t>
            </w:r>
          </w:p>
        </w:tc>
        <w:tc>
          <w:tcPr>
            <w:tcW w:w="5245" w:type="dxa"/>
            <w:vAlign w:val="center"/>
          </w:tcPr>
          <w:p w14:paraId="6DA61B71" w14:textId="4554DAC7" w:rsidR="00D2707F" w:rsidRPr="007B22DC" w:rsidRDefault="00D2707F" w:rsidP="00D270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B22DC">
              <w:rPr>
                <w:rFonts w:ascii="Calibri" w:hAnsi="Calibri" w:cs="Calibri"/>
                <w:sz w:val="16"/>
                <w:szCs w:val="16"/>
              </w:rPr>
              <w:t>[podpisy osób upoważnionych</w:t>
            </w:r>
            <w:r w:rsidRPr="007B22DC">
              <w:rPr>
                <w:rFonts w:ascii="Calibri" w:hAnsi="Calibri" w:cs="Calibri"/>
                <w:sz w:val="16"/>
                <w:szCs w:val="16"/>
              </w:rPr>
              <w:br/>
              <w:t>do składania oświadczeń woli w imieniu Wykonawcy]</w:t>
            </w:r>
          </w:p>
        </w:tc>
      </w:tr>
    </w:tbl>
    <w:p w14:paraId="4B2198DC" w14:textId="77777777" w:rsidR="001E0AAA" w:rsidRPr="007B22DC" w:rsidRDefault="001E0AAA" w:rsidP="001E0AAA">
      <w:pPr>
        <w:spacing w:before="80" w:after="80"/>
        <w:jc w:val="both"/>
        <w:rPr>
          <w:rFonts w:ascii="Calibri" w:hAnsi="Calibri" w:cs="Calibri"/>
          <w:sz w:val="23"/>
          <w:szCs w:val="23"/>
        </w:rPr>
      </w:pPr>
    </w:p>
    <w:p w14:paraId="23817182" w14:textId="77777777" w:rsidR="001E0AAA" w:rsidRPr="007B22DC" w:rsidRDefault="001E0AAA" w:rsidP="001E0AAA">
      <w:pPr>
        <w:spacing w:before="80" w:after="80"/>
        <w:jc w:val="both"/>
        <w:rPr>
          <w:rFonts w:ascii="Calibri" w:hAnsi="Calibri" w:cs="Calibri"/>
          <w:sz w:val="23"/>
          <w:szCs w:val="23"/>
        </w:rPr>
        <w:sectPr w:rsidR="001E0AAA" w:rsidRPr="007B22DC" w:rsidSect="00AB2756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1" w:name="_GoBack"/>
      <w:bookmarkEnd w:id="1"/>
    </w:p>
    <w:p w14:paraId="1E9B3EE2" w14:textId="78D521DF" w:rsidR="001E0AAA" w:rsidRPr="007B22DC" w:rsidRDefault="001E0AAA" w:rsidP="007B22DC">
      <w:pPr>
        <w:pStyle w:val="Tytu"/>
        <w:spacing w:before="40" w:after="40"/>
        <w:jc w:val="center"/>
      </w:pPr>
      <w:r w:rsidRPr="007B22DC">
        <w:t>KLAUZULA INFORMACYJNA O PRZETWARZANIU DANYCH OSOBOWYCH</w:t>
      </w:r>
    </w:p>
    <w:p w14:paraId="089AA22B" w14:textId="44C81CF9" w:rsidR="001E0AAA" w:rsidRPr="007B22DC" w:rsidRDefault="001E0AAA" w:rsidP="001E0AAA">
      <w:pPr>
        <w:pStyle w:val="Tekstpodstawowywcity"/>
        <w:tabs>
          <w:tab w:val="left" w:pos="426"/>
          <w:tab w:val="left" w:pos="567"/>
          <w:tab w:val="left" w:pos="900"/>
        </w:tabs>
        <w:spacing w:after="0"/>
        <w:ind w:left="11"/>
        <w:jc w:val="both"/>
        <w:rPr>
          <w:rFonts w:ascii="Calibri" w:hAnsi="Calibri" w:cs="Calibri"/>
        </w:rPr>
      </w:pPr>
      <w:r w:rsidRPr="007B22DC">
        <w:rPr>
          <w:rFonts w:ascii="Calibri" w:hAnsi="Calibri" w:cs="Calibri"/>
          <w:sz w:val="20"/>
          <w:szCs w:val="20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(Dz. Urz. UE L 119 z 04.05.2016, str. 1 ze zm.), dalej RODO, informuję, że:</w:t>
      </w:r>
    </w:p>
    <w:p w14:paraId="2F4BFB5A" w14:textId="77777777" w:rsidR="001E0AAA" w:rsidRPr="007B22DC" w:rsidRDefault="001E0AAA" w:rsidP="001E0AAA">
      <w:pPr>
        <w:pStyle w:val="Akapitzlist"/>
        <w:numPr>
          <w:ilvl w:val="0"/>
          <w:numId w:val="24"/>
        </w:numPr>
        <w:tabs>
          <w:tab w:val="clear" w:pos="0"/>
          <w:tab w:val="num" w:pos="-346"/>
        </w:tabs>
        <w:ind w:left="368" w:hanging="357"/>
        <w:jc w:val="both"/>
        <w:rPr>
          <w:rFonts w:ascii="Calibri" w:hAnsi="Calibri" w:cs="Calibri"/>
          <w:sz w:val="20"/>
          <w:szCs w:val="20"/>
        </w:rPr>
      </w:pPr>
      <w:r w:rsidRPr="007B22DC">
        <w:rPr>
          <w:rFonts w:ascii="Calibri" w:hAnsi="Calibri" w:cs="Calibri"/>
          <w:sz w:val="20"/>
          <w:szCs w:val="20"/>
        </w:rPr>
        <w:t>Administratorem Pani/Pana danych osobowych jest Powiat Starogardzki reprezentowany przez Starostę Starogardzkiego lub Starosta Starogardzki (o ile wskazują na to przepisy szczegółowe), ul. Kościuszki 17, 83-200 Starogard Gdański, tel. +48 58 767 35 03, email:[</w:t>
      </w:r>
      <w:hyperlink r:id="rId10" w:history="1">
        <w:r w:rsidRPr="007B22DC">
          <w:rPr>
            <w:rStyle w:val="Hipercze"/>
            <w:rFonts w:ascii="Calibri" w:hAnsi="Calibri" w:cs="Calibri"/>
            <w:sz w:val="20"/>
            <w:szCs w:val="20"/>
          </w:rPr>
          <w:t>starostwo@powiatstarogard.pl</w:t>
        </w:r>
      </w:hyperlink>
      <w:r w:rsidRPr="007B22DC">
        <w:rPr>
          <w:rFonts w:ascii="Calibri" w:hAnsi="Calibri" w:cs="Calibri"/>
          <w:sz w:val="20"/>
          <w:szCs w:val="20"/>
        </w:rPr>
        <w:t>]</w:t>
      </w:r>
    </w:p>
    <w:p w14:paraId="10F67A39" w14:textId="77777777" w:rsidR="001E0AAA" w:rsidRPr="007B22DC" w:rsidRDefault="001E0AAA" w:rsidP="001E0AAA">
      <w:pPr>
        <w:pStyle w:val="Akapitzlist"/>
        <w:numPr>
          <w:ilvl w:val="0"/>
          <w:numId w:val="24"/>
        </w:numPr>
        <w:tabs>
          <w:tab w:val="clear" w:pos="0"/>
          <w:tab w:val="num" w:pos="-346"/>
        </w:tabs>
        <w:ind w:left="368" w:hanging="357"/>
        <w:jc w:val="both"/>
        <w:rPr>
          <w:rFonts w:ascii="Calibri" w:hAnsi="Calibri" w:cs="Calibri"/>
          <w:sz w:val="20"/>
          <w:szCs w:val="20"/>
        </w:rPr>
      </w:pPr>
      <w:r w:rsidRPr="007B22DC">
        <w:rPr>
          <w:rFonts w:ascii="Calibri" w:hAnsi="Calibri" w:cs="Calibri"/>
          <w:sz w:val="20"/>
          <w:szCs w:val="20"/>
        </w:rPr>
        <w:t>Kontakt z Inspektorem Ochrony Danych: Kamila Grajcar, email:[</w:t>
      </w:r>
      <w:hyperlink r:id="rId11" w:history="1">
        <w:r w:rsidRPr="007B22DC">
          <w:rPr>
            <w:rStyle w:val="Hipercze"/>
            <w:rFonts w:ascii="Calibri" w:hAnsi="Calibri" w:cs="Calibri"/>
            <w:sz w:val="20"/>
            <w:szCs w:val="20"/>
          </w:rPr>
          <w:t>iod@powiatstarogard.pl</w:t>
        </w:r>
      </w:hyperlink>
      <w:r w:rsidRPr="007B22DC">
        <w:rPr>
          <w:rFonts w:ascii="Calibri" w:hAnsi="Calibri" w:cs="Calibri"/>
          <w:sz w:val="20"/>
          <w:szCs w:val="20"/>
        </w:rPr>
        <w:t>]</w:t>
      </w:r>
    </w:p>
    <w:p w14:paraId="5ABB9DF8" w14:textId="77777777" w:rsidR="001E0AAA" w:rsidRPr="007B22DC" w:rsidRDefault="001E0AAA" w:rsidP="001E0AAA">
      <w:pPr>
        <w:pStyle w:val="Tekstpodstawowywcity"/>
        <w:numPr>
          <w:ilvl w:val="0"/>
          <w:numId w:val="24"/>
        </w:numPr>
        <w:tabs>
          <w:tab w:val="clear" w:pos="0"/>
          <w:tab w:val="num" w:pos="-346"/>
          <w:tab w:val="num" w:pos="426"/>
          <w:tab w:val="num" w:pos="720"/>
        </w:tabs>
        <w:spacing w:after="0"/>
        <w:ind w:left="374"/>
        <w:jc w:val="both"/>
        <w:rPr>
          <w:rFonts w:ascii="Calibri" w:hAnsi="Calibri" w:cs="Calibri"/>
          <w:sz w:val="20"/>
          <w:szCs w:val="20"/>
        </w:rPr>
      </w:pPr>
      <w:r w:rsidRPr="007B22DC">
        <w:rPr>
          <w:rFonts w:ascii="Calibri" w:hAnsi="Calibri" w:cs="Calibri"/>
          <w:sz w:val="20"/>
          <w:szCs w:val="20"/>
        </w:rPr>
        <w:t xml:space="preserve">Pani/Pana dane osobowe przetwarzane będą w celu przeprowadzenia postępowania o udzielenie zamówienia lub konkursu, którego wartość nie przekracza kwoty 130 000,00 zł, zwanego dalej zamówieniem. </w:t>
      </w:r>
    </w:p>
    <w:p w14:paraId="4D3890A8" w14:textId="159FACD0" w:rsidR="001E0AAA" w:rsidRPr="007B22DC" w:rsidRDefault="001E0AAA" w:rsidP="001E0AAA">
      <w:pPr>
        <w:pStyle w:val="Tekstpodstawowywcity"/>
        <w:numPr>
          <w:ilvl w:val="0"/>
          <w:numId w:val="24"/>
        </w:numPr>
        <w:tabs>
          <w:tab w:val="clear" w:pos="0"/>
          <w:tab w:val="num" w:pos="-346"/>
          <w:tab w:val="num" w:pos="426"/>
          <w:tab w:val="num" w:pos="720"/>
        </w:tabs>
        <w:spacing w:after="0"/>
        <w:ind w:left="374"/>
        <w:jc w:val="both"/>
        <w:rPr>
          <w:rFonts w:ascii="Calibri" w:hAnsi="Calibri" w:cs="Calibri"/>
          <w:sz w:val="20"/>
          <w:szCs w:val="20"/>
        </w:rPr>
      </w:pPr>
      <w:r w:rsidRPr="007B22DC">
        <w:rPr>
          <w:rFonts w:ascii="Calibri" w:hAnsi="Calibri" w:cs="Calibri"/>
          <w:sz w:val="20"/>
          <w:szCs w:val="20"/>
        </w:rPr>
        <w:t>Pani/Pana dane osobowe będą przetwarzane na podstawie art. 6 ust. 1 lit. b RODO – jako niezbędne do wykonania umowy, której jest Pani/Pan stroną lub do podjęcia działań na Pani/Pana żądanie przez zawarciem umowy, a także na podstawie art. 6 ust. 1 lit. c RODO – jako niezbędne do wypełnienia obowiązku prawnego ciążącego na Administratorze na mocy przepisów ustawy z dnia 27 sierpnia 2009 r. o finansach publicznych (Dz. U. z 2019 r. poz. 2019</w:t>
      </w:r>
      <w:r w:rsidRPr="007B22DC">
        <w:rPr>
          <w:rFonts w:ascii="Calibri" w:hAnsi="Calibri" w:cs="Calibri"/>
          <w:b/>
          <w:sz w:val="20"/>
          <w:szCs w:val="20"/>
        </w:rPr>
        <w:t xml:space="preserve"> </w:t>
      </w:r>
      <w:r w:rsidRPr="007B22DC">
        <w:rPr>
          <w:rFonts w:ascii="Calibri" w:hAnsi="Calibri" w:cs="Calibri"/>
          <w:sz w:val="20"/>
          <w:szCs w:val="20"/>
        </w:rPr>
        <w:t>ze zm.) oraz innych przepisów prawa.</w:t>
      </w:r>
    </w:p>
    <w:p w14:paraId="0E1269D5" w14:textId="77777777" w:rsidR="001E0AAA" w:rsidRPr="007B22DC" w:rsidRDefault="001E0AAA" w:rsidP="001E0AAA">
      <w:pPr>
        <w:pStyle w:val="Tekstpodstawowywcity"/>
        <w:numPr>
          <w:ilvl w:val="0"/>
          <w:numId w:val="24"/>
        </w:numPr>
        <w:tabs>
          <w:tab w:val="clear" w:pos="0"/>
          <w:tab w:val="num" w:pos="-346"/>
          <w:tab w:val="num" w:pos="426"/>
          <w:tab w:val="num" w:pos="720"/>
        </w:tabs>
        <w:spacing w:after="0"/>
        <w:ind w:left="374"/>
        <w:jc w:val="both"/>
        <w:rPr>
          <w:rFonts w:ascii="Calibri" w:hAnsi="Calibri" w:cs="Calibri"/>
          <w:sz w:val="20"/>
          <w:szCs w:val="20"/>
        </w:rPr>
      </w:pPr>
      <w:r w:rsidRPr="007B22DC">
        <w:rPr>
          <w:rFonts w:ascii="Calibri" w:hAnsi="Calibri" w:cs="Calibri"/>
          <w:sz w:val="20"/>
          <w:szCs w:val="20"/>
        </w:rPr>
        <w:t>Odbiorcami Pani/Pana danych osobowych będą osoby lub podmioty, którym udostępniona zostanie dokumentacja postępowania na podstawie przepisów prawa oraz podmioty związane z Administratorem umowami przetwarzania danych osobowych.</w:t>
      </w:r>
    </w:p>
    <w:p w14:paraId="7372B9F6" w14:textId="77777777" w:rsidR="001E0AAA" w:rsidRPr="007B22DC" w:rsidRDefault="001E0AAA" w:rsidP="001E0AAA">
      <w:pPr>
        <w:pStyle w:val="Tekstpodstawowywcity"/>
        <w:numPr>
          <w:ilvl w:val="0"/>
          <w:numId w:val="24"/>
        </w:numPr>
        <w:tabs>
          <w:tab w:val="clear" w:pos="0"/>
          <w:tab w:val="num" w:pos="-346"/>
          <w:tab w:val="num" w:pos="426"/>
          <w:tab w:val="num" w:pos="720"/>
        </w:tabs>
        <w:spacing w:after="0"/>
        <w:ind w:left="374"/>
        <w:jc w:val="both"/>
        <w:rPr>
          <w:rFonts w:ascii="Calibri" w:hAnsi="Calibri" w:cs="Calibri"/>
          <w:sz w:val="20"/>
          <w:szCs w:val="20"/>
        </w:rPr>
      </w:pPr>
      <w:r w:rsidRPr="007B22DC">
        <w:rPr>
          <w:rFonts w:ascii="Calibri" w:hAnsi="Calibri" w:cs="Calibri"/>
          <w:sz w:val="20"/>
          <w:szCs w:val="20"/>
        </w:rPr>
        <w:t>Pani/Pana dane osobowe będą przechowywane w czasie określonym przepisami prawa, w tym w ustawie z dnia 14 lipca 1983 r. o narodowym zasobie archiwalnym i archiwach (Dz. U. z 2019 r. poz. 553 ze zm.), zgodnie z instrukcją kancelaryjną.</w:t>
      </w:r>
    </w:p>
    <w:p w14:paraId="13550B4E" w14:textId="77777777" w:rsidR="001E0AAA" w:rsidRPr="007B22DC" w:rsidRDefault="001E0AAA" w:rsidP="001E0AAA">
      <w:pPr>
        <w:pStyle w:val="Tekstpodstawowywcity"/>
        <w:numPr>
          <w:ilvl w:val="0"/>
          <w:numId w:val="24"/>
        </w:numPr>
        <w:tabs>
          <w:tab w:val="clear" w:pos="0"/>
          <w:tab w:val="num" w:pos="-346"/>
          <w:tab w:val="num" w:pos="426"/>
          <w:tab w:val="num" w:pos="720"/>
        </w:tabs>
        <w:spacing w:after="0"/>
        <w:ind w:left="374"/>
        <w:jc w:val="both"/>
        <w:rPr>
          <w:rFonts w:ascii="Calibri" w:hAnsi="Calibri" w:cs="Calibri"/>
          <w:sz w:val="20"/>
          <w:szCs w:val="20"/>
        </w:rPr>
      </w:pPr>
      <w:r w:rsidRPr="007B22DC">
        <w:rPr>
          <w:rFonts w:ascii="Calibri" w:hAnsi="Calibri" w:cs="Calibri"/>
          <w:sz w:val="20"/>
          <w:szCs w:val="20"/>
        </w:rPr>
        <w:t xml:space="preserve">Podanie przez Panią/Pana danych osobowych jest warunkiem zawarcia umowy. Niepodanie danych osobowych wyklucza możliwość udzielenia zamówienia. </w:t>
      </w:r>
    </w:p>
    <w:p w14:paraId="409F6968" w14:textId="77777777" w:rsidR="001E0AAA" w:rsidRPr="007B22DC" w:rsidRDefault="001E0AAA" w:rsidP="001E0AAA">
      <w:pPr>
        <w:pStyle w:val="Tekstpodstawowywcity"/>
        <w:numPr>
          <w:ilvl w:val="0"/>
          <w:numId w:val="24"/>
        </w:numPr>
        <w:tabs>
          <w:tab w:val="clear" w:pos="0"/>
          <w:tab w:val="num" w:pos="-346"/>
          <w:tab w:val="num" w:pos="426"/>
          <w:tab w:val="num" w:pos="720"/>
        </w:tabs>
        <w:spacing w:after="0"/>
        <w:ind w:left="374"/>
        <w:jc w:val="both"/>
        <w:rPr>
          <w:rFonts w:ascii="Calibri" w:hAnsi="Calibri" w:cs="Calibri"/>
          <w:sz w:val="20"/>
          <w:szCs w:val="20"/>
        </w:rPr>
      </w:pPr>
      <w:r w:rsidRPr="007B22DC">
        <w:rPr>
          <w:rFonts w:ascii="Calibri" w:hAnsi="Calibri" w:cs="Calibri"/>
          <w:sz w:val="20"/>
          <w:szCs w:val="20"/>
        </w:rPr>
        <w:t>W odniesieniu do Pani/Pana danych osobowych decyzje nie będą podejmowane w sposób zautomatyzowany, stosowanie do art. 22 RODO.</w:t>
      </w:r>
    </w:p>
    <w:p w14:paraId="3E9B8BDB" w14:textId="77777777" w:rsidR="001E0AAA" w:rsidRPr="007B22DC" w:rsidRDefault="001E0AAA" w:rsidP="001E0AAA">
      <w:pPr>
        <w:pStyle w:val="Tekstpodstawowywcity"/>
        <w:numPr>
          <w:ilvl w:val="0"/>
          <w:numId w:val="24"/>
        </w:numPr>
        <w:tabs>
          <w:tab w:val="clear" w:pos="0"/>
          <w:tab w:val="num" w:pos="-346"/>
          <w:tab w:val="num" w:pos="426"/>
          <w:tab w:val="num" w:pos="720"/>
        </w:tabs>
        <w:spacing w:after="0"/>
        <w:ind w:left="374"/>
        <w:jc w:val="both"/>
        <w:rPr>
          <w:rFonts w:ascii="Calibri" w:hAnsi="Calibri" w:cs="Calibri"/>
          <w:sz w:val="20"/>
          <w:szCs w:val="20"/>
        </w:rPr>
      </w:pPr>
      <w:r w:rsidRPr="007B22DC">
        <w:rPr>
          <w:rFonts w:ascii="Calibri" w:hAnsi="Calibri" w:cs="Calibri"/>
          <w:sz w:val="20"/>
          <w:szCs w:val="20"/>
        </w:rPr>
        <w:t>W przypadku planowania dalszego przetwarzania Pani/Pana danych osobowych w celu innym niż cel, w którym dane osobowe zostały zebrane, przed takim dalszym przetwarzaniem, administrator Pani/Pana danych poinformuje Panią/Pana o tym innym celu oraz udzieli wszelkich innych stosownych informacji.</w:t>
      </w:r>
    </w:p>
    <w:p w14:paraId="70511890" w14:textId="77777777" w:rsidR="001E0AAA" w:rsidRPr="007B22DC" w:rsidRDefault="001E0AAA" w:rsidP="001E0AAA">
      <w:pPr>
        <w:pStyle w:val="Tekstpodstawowywcity"/>
        <w:numPr>
          <w:ilvl w:val="0"/>
          <w:numId w:val="24"/>
        </w:numPr>
        <w:tabs>
          <w:tab w:val="clear" w:pos="0"/>
          <w:tab w:val="num" w:pos="-346"/>
          <w:tab w:val="num" w:pos="426"/>
          <w:tab w:val="num" w:pos="720"/>
        </w:tabs>
        <w:spacing w:after="0"/>
        <w:ind w:left="374"/>
        <w:jc w:val="both"/>
        <w:rPr>
          <w:rFonts w:ascii="Calibri" w:hAnsi="Calibri" w:cs="Calibri"/>
          <w:sz w:val="20"/>
          <w:szCs w:val="20"/>
        </w:rPr>
      </w:pPr>
      <w:r w:rsidRPr="007B22DC">
        <w:rPr>
          <w:rFonts w:ascii="Calibri" w:hAnsi="Calibri" w:cs="Calibri"/>
          <w:sz w:val="20"/>
          <w:szCs w:val="20"/>
        </w:rPr>
        <w:t>Posiada Pani/Pan:</w:t>
      </w:r>
    </w:p>
    <w:p w14:paraId="72283B81" w14:textId="77777777" w:rsidR="001E0AAA" w:rsidRPr="007B22DC" w:rsidRDefault="001E0AAA" w:rsidP="001E0AAA">
      <w:pPr>
        <w:pStyle w:val="Akapitzlist"/>
        <w:numPr>
          <w:ilvl w:val="0"/>
          <w:numId w:val="25"/>
        </w:numPr>
        <w:tabs>
          <w:tab w:val="clear" w:pos="0"/>
          <w:tab w:val="num" w:pos="-346"/>
        </w:tabs>
        <w:ind w:left="374"/>
        <w:jc w:val="both"/>
        <w:rPr>
          <w:rFonts w:ascii="Calibri" w:hAnsi="Calibri" w:cs="Calibri"/>
          <w:sz w:val="20"/>
          <w:szCs w:val="20"/>
        </w:rPr>
      </w:pPr>
      <w:r w:rsidRPr="007B22DC">
        <w:rPr>
          <w:rFonts w:ascii="Calibri" w:hAnsi="Calibri" w:cs="Calibri"/>
          <w:sz w:val="20"/>
          <w:szCs w:val="20"/>
        </w:rPr>
        <w:lastRenderedPageBreak/>
        <w:t>prawo dostępu do danych osobowych Pani/Pana dotyczących;</w:t>
      </w:r>
    </w:p>
    <w:p w14:paraId="0C7FB2FC" w14:textId="77777777" w:rsidR="001E0AAA" w:rsidRPr="007B22DC" w:rsidRDefault="001E0AAA" w:rsidP="001E0AAA">
      <w:pPr>
        <w:pStyle w:val="Akapitzlist"/>
        <w:numPr>
          <w:ilvl w:val="0"/>
          <w:numId w:val="26"/>
        </w:numPr>
        <w:tabs>
          <w:tab w:val="clear" w:pos="0"/>
          <w:tab w:val="num" w:pos="-346"/>
        </w:tabs>
        <w:ind w:left="374"/>
        <w:jc w:val="both"/>
        <w:rPr>
          <w:rFonts w:ascii="Calibri" w:hAnsi="Calibri" w:cs="Calibri"/>
          <w:sz w:val="20"/>
          <w:szCs w:val="20"/>
        </w:rPr>
      </w:pPr>
      <w:r w:rsidRPr="007B22DC">
        <w:rPr>
          <w:rFonts w:ascii="Calibri" w:hAnsi="Calibri" w:cs="Calibri"/>
          <w:sz w:val="20"/>
          <w:szCs w:val="20"/>
        </w:rPr>
        <w:t>prawo do sprostowania Pani/Pana danych osobowych, a także prawo żądania uzupełnienia niekompletnych danych osobowych;</w:t>
      </w:r>
    </w:p>
    <w:p w14:paraId="1A022F69" w14:textId="77777777" w:rsidR="001E0AAA" w:rsidRPr="007B22DC" w:rsidRDefault="001E0AAA" w:rsidP="001E0AAA">
      <w:pPr>
        <w:pStyle w:val="Akapitzlist"/>
        <w:numPr>
          <w:ilvl w:val="0"/>
          <w:numId w:val="26"/>
        </w:numPr>
        <w:tabs>
          <w:tab w:val="clear" w:pos="0"/>
          <w:tab w:val="num" w:pos="-346"/>
        </w:tabs>
        <w:ind w:left="374"/>
        <w:jc w:val="both"/>
        <w:rPr>
          <w:rFonts w:ascii="Calibri" w:hAnsi="Calibri" w:cs="Calibri"/>
          <w:sz w:val="20"/>
          <w:szCs w:val="20"/>
        </w:rPr>
      </w:pPr>
      <w:r w:rsidRPr="007B22DC">
        <w:rPr>
          <w:rFonts w:ascii="Calibri" w:hAnsi="Calibri" w:cs="Calibri"/>
          <w:sz w:val="20"/>
          <w:szCs w:val="20"/>
        </w:rPr>
        <w:t>prawo żądania od administratora ograniczenia przetwarzania danych osobowych z zastrzeżeniem przypadków, o których mowa w art. 18 ust. 2 RODO;</w:t>
      </w:r>
    </w:p>
    <w:p w14:paraId="60E19C05" w14:textId="77777777" w:rsidR="001E0AAA" w:rsidRPr="007B22DC" w:rsidRDefault="001E0AAA" w:rsidP="001E0AAA">
      <w:pPr>
        <w:pStyle w:val="Akapitzlist"/>
        <w:numPr>
          <w:ilvl w:val="0"/>
          <w:numId w:val="26"/>
        </w:numPr>
        <w:tabs>
          <w:tab w:val="clear" w:pos="0"/>
          <w:tab w:val="num" w:pos="-346"/>
        </w:tabs>
        <w:ind w:left="374"/>
        <w:jc w:val="both"/>
        <w:rPr>
          <w:rFonts w:ascii="Calibri" w:hAnsi="Calibri" w:cs="Calibri"/>
          <w:sz w:val="20"/>
          <w:szCs w:val="20"/>
        </w:rPr>
      </w:pPr>
      <w:r w:rsidRPr="007B22DC">
        <w:rPr>
          <w:rFonts w:ascii="Calibri" w:hAnsi="Calibri" w:cs="Calibri"/>
          <w:sz w:val="20"/>
          <w:szCs w:val="20"/>
        </w:rPr>
        <w:t>prawo do wniesienia skargi do Prezesa Urzędu Ochrony Danych Osobowych, gdy uzna Pani/Pan, że przetwarzanie danych osobowych Pani/Pana dotyczących, narusza przepisy RODO,</w:t>
      </w:r>
    </w:p>
    <w:p w14:paraId="4A2B5397" w14:textId="77777777" w:rsidR="001E0AAA" w:rsidRPr="007B22DC" w:rsidRDefault="001E0AAA" w:rsidP="001E0AAA">
      <w:pPr>
        <w:pStyle w:val="Akapitzlist"/>
        <w:numPr>
          <w:ilvl w:val="0"/>
          <w:numId w:val="26"/>
        </w:numPr>
        <w:tabs>
          <w:tab w:val="clear" w:pos="0"/>
          <w:tab w:val="num" w:pos="-346"/>
        </w:tabs>
        <w:ind w:left="374"/>
        <w:jc w:val="both"/>
        <w:rPr>
          <w:rFonts w:ascii="Calibri" w:hAnsi="Calibri" w:cs="Calibri"/>
          <w:sz w:val="20"/>
          <w:szCs w:val="20"/>
        </w:rPr>
      </w:pPr>
      <w:r w:rsidRPr="007B22DC">
        <w:rPr>
          <w:rFonts w:ascii="Calibri" w:hAnsi="Calibri" w:cs="Calibri"/>
          <w:sz w:val="20"/>
          <w:szCs w:val="20"/>
        </w:rPr>
        <w:t xml:space="preserve">prawo do przenoszenia danych na zasadach określonych w art. 20 RODO. </w:t>
      </w:r>
    </w:p>
    <w:p w14:paraId="7B32B7A5" w14:textId="77777777" w:rsidR="001E0AAA" w:rsidRPr="007B22DC" w:rsidRDefault="001E0AAA" w:rsidP="001E0AAA">
      <w:pPr>
        <w:pStyle w:val="Tekstpodstawowywcity"/>
        <w:numPr>
          <w:ilvl w:val="0"/>
          <w:numId w:val="24"/>
        </w:numPr>
        <w:tabs>
          <w:tab w:val="clear" w:pos="0"/>
          <w:tab w:val="num" w:pos="-346"/>
          <w:tab w:val="num" w:pos="426"/>
          <w:tab w:val="num" w:pos="720"/>
        </w:tabs>
        <w:spacing w:after="0"/>
        <w:ind w:left="374"/>
        <w:jc w:val="both"/>
        <w:rPr>
          <w:rFonts w:ascii="Calibri" w:hAnsi="Calibri" w:cs="Calibri"/>
          <w:sz w:val="20"/>
          <w:szCs w:val="20"/>
        </w:rPr>
      </w:pPr>
      <w:r w:rsidRPr="007B22DC">
        <w:rPr>
          <w:rFonts w:ascii="Calibri" w:hAnsi="Calibri" w:cs="Calibri"/>
          <w:sz w:val="20"/>
          <w:szCs w:val="20"/>
        </w:rPr>
        <w:t>Nie przysługuje Pani/Panu:</w:t>
      </w:r>
    </w:p>
    <w:p w14:paraId="63BC3571" w14:textId="77777777" w:rsidR="001E0AAA" w:rsidRPr="007B22DC" w:rsidRDefault="001E0AAA" w:rsidP="001E0AAA">
      <w:pPr>
        <w:pStyle w:val="Akapitzlist"/>
        <w:numPr>
          <w:ilvl w:val="0"/>
          <w:numId w:val="27"/>
        </w:numPr>
        <w:tabs>
          <w:tab w:val="clear" w:pos="0"/>
          <w:tab w:val="num" w:pos="-346"/>
        </w:tabs>
        <w:ind w:left="374"/>
        <w:jc w:val="both"/>
        <w:rPr>
          <w:rFonts w:ascii="Calibri" w:hAnsi="Calibri" w:cs="Calibri"/>
          <w:sz w:val="20"/>
          <w:szCs w:val="20"/>
        </w:rPr>
      </w:pPr>
      <w:r w:rsidRPr="007B22DC">
        <w:rPr>
          <w:rFonts w:ascii="Calibri" w:hAnsi="Calibri" w:cs="Calibri"/>
          <w:sz w:val="20"/>
          <w:szCs w:val="20"/>
        </w:rPr>
        <w:t>w związku z art. 17 ust. 3 lit. b, d lub e RODO prawo do usunięcia danych osobowych;</w:t>
      </w:r>
    </w:p>
    <w:p w14:paraId="465B1DAC" w14:textId="77777777" w:rsidR="001E0AAA" w:rsidRPr="007B22DC" w:rsidRDefault="001E0AAA" w:rsidP="001E0AAA">
      <w:pPr>
        <w:pStyle w:val="Akapitzlist"/>
        <w:numPr>
          <w:ilvl w:val="0"/>
          <w:numId w:val="27"/>
        </w:numPr>
        <w:tabs>
          <w:tab w:val="clear" w:pos="0"/>
          <w:tab w:val="num" w:pos="-346"/>
        </w:tabs>
        <w:ind w:left="374"/>
        <w:jc w:val="both"/>
        <w:rPr>
          <w:rFonts w:ascii="Calibri" w:hAnsi="Calibri" w:cs="Calibri"/>
          <w:sz w:val="20"/>
          <w:szCs w:val="20"/>
        </w:rPr>
      </w:pPr>
      <w:r w:rsidRPr="007B22DC">
        <w:rPr>
          <w:rFonts w:ascii="Calibri" w:hAnsi="Calibri" w:cs="Calibri"/>
          <w:sz w:val="20"/>
          <w:szCs w:val="20"/>
        </w:rPr>
        <w:t>na podstawie art. 21 RODO prawo sprzeciwu, wobec przetwarzania danych osobowych, gdyż nie ma ono zastosowania, jeżeli podstawę prawną przetwarzania tych danych stanowi art. 6 ust. 1 lit. b lub lit. c RODO.</w:t>
      </w:r>
    </w:p>
    <w:p w14:paraId="6BC371A6" w14:textId="77777777" w:rsidR="001E0AAA" w:rsidRPr="007B22DC" w:rsidRDefault="001E0AAA" w:rsidP="001E0AAA">
      <w:pPr>
        <w:shd w:val="clear" w:color="auto" w:fill="D9D9D9" w:themeFill="background1" w:themeFillShade="D9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Podpis Wykonawcy: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985"/>
        <w:gridCol w:w="5245"/>
      </w:tblGrid>
      <w:tr w:rsidR="001E0AAA" w:rsidRPr="007B22DC" w14:paraId="32FB8170" w14:textId="77777777" w:rsidTr="00F079BB">
        <w:trPr>
          <w:trHeight w:val="1055"/>
          <w:jc w:val="center"/>
        </w:trPr>
        <w:tc>
          <w:tcPr>
            <w:tcW w:w="1701" w:type="dxa"/>
            <w:vAlign w:val="center"/>
          </w:tcPr>
          <w:p w14:paraId="43EBCD23" w14:textId="77777777" w:rsidR="001E0AAA" w:rsidRPr="007B22DC" w:rsidRDefault="001E0AAA" w:rsidP="00F079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8299DD8" w14:textId="77777777" w:rsidR="001E0AAA" w:rsidRPr="007B22DC" w:rsidRDefault="001E0AAA" w:rsidP="00F079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7F99310B" w14:textId="77777777" w:rsidR="001E0AAA" w:rsidRPr="007B22DC" w:rsidRDefault="001E0AAA" w:rsidP="00F079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E0AAA" w:rsidRPr="007B22DC" w14:paraId="218308A6" w14:textId="77777777" w:rsidTr="00F079BB">
        <w:trPr>
          <w:trHeight w:val="117"/>
          <w:jc w:val="center"/>
        </w:trPr>
        <w:tc>
          <w:tcPr>
            <w:tcW w:w="1701" w:type="dxa"/>
            <w:vAlign w:val="center"/>
          </w:tcPr>
          <w:p w14:paraId="75A164B3" w14:textId="77777777" w:rsidR="001E0AAA" w:rsidRPr="007B22DC" w:rsidRDefault="001E0AAA" w:rsidP="00F079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B22DC">
              <w:rPr>
                <w:rFonts w:ascii="Calibri" w:hAnsi="Calibri" w:cs="Calibri"/>
                <w:sz w:val="16"/>
                <w:szCs w:val="16"/>
              </w:rPr>
              <w:t>[miejscowość]</w:t>
            </w:r>
          </w:p>
        </w:tc>
        <w:tc>
          <w:tcPr>
            <w:tcW w:w="1985" w:type="dxa"/>
            <w:vAlign w:val="center"/>
          </w:tcPr>
          <w:p w14:paraId="4BA11E03" w14:textId="77777777" w:rsidR="001E0AAA" w:rsidRPr="007B22DC" w:rsidRDefault="001E0AAA" w:rsidP="00F079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B22DC">
              <w:rPr>
                <w:rFonts w:ascii="Calibri" w:hAnsi="Calibri" w:cs="Calibri"/>
                <w:sz w:val="16"/>
                <w:szCs w:val="16"/>
              </w:rPr>
              <w:t>[data]</w:t>
            </w:r>
          </w:p>
        </w:tc>
        <w:tc>
          <w:tcPr>
            <w:tcW w:w="5245" w:type="dxa"/>
            <w:vAlign w:val="center"/>
          </w:tcPr>
          <w:p w14:paraId="7F094402" w14:textId="77777777" w:rsidR="001E0AAA" w:rsidRPr="007B22DC" w:rsidRDefault="001E0AAA" w:rsidP="00F079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B22DC">
              <w:rPr>
                <w:rFonts w:ascii="Calibri" w:hAnsi="Calibri" w:cs="Calibri"/>
                <w:sz w:val="16"/>
                <w:szCs w:val="16"/>
              </w:rPr>
              <w:t>[podpisy osób upoważnionych</w:t>
            </w:r>
            <w:r w:rsidRPr="007B22DC">
              <w:rPr>
                <w:rFonts w:ascii="Calibri" w:hAnsi="Calibri" w:cs="Calibri"/>
                <w:sz w:val="16"/>
                <w:szCs w:val="16"/>
              </w:rPr>
              <w:br/>
              <w:t>do składania oświadczeń woli w imieniu Wykonawcy]</w:t>
            </w:r>
          </w:p>
        </w:tc>
      </w:tr>
    </w:tbl>
    <w:p w14:paraId="3EB9D13C" w14:textId="77777777" w:rsidR="001E0AAA" w:rsidRPr="007B22DC" w:rsidRDefault="001E0AAA" w:rsidP="00D2707F">
      <w:pPr>
        <w:jc w:val="both"/>
        <w:rPr>
          <w:rFonts w:ascii="Calibri" w:hAnsi="Calibri" w:cs="Calibri"/>
          <w:sz w:val="23"/>
          <w:szCs w:val="23"/>
        </w:rPr>
        <w:sectPr w:rsidR="001E0AAA" w:rsidRPr="007B22DC" w:rsidSect="001E0AAA">
          <w:footerReference w:type="default" r:id="rId12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77EFA656" w14:textId="3B39CF63" w:rsidR="001E0AAA" w:rsidRPr="007B22DC" w:rsidRDefault="007B22DC" w:rsidP="001E0AAA">
      <w:pPr>
        <w:shd w:val="clear" w:color="auto" w:fill="D9D9D9" w:themeFill="background1" w:themeFillShade="D9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lastRenderedPageBreak/>
        <w:t xml:space="preserve">Dane </w:t>
      </w:r>
      <w:r w:rsidR="001E0AAA" w:rsidRPr="007B22DC">
        <w:rPr>
          <w:rFonts w:ascii="Calibri" w:hAnsi="Calibri" w:cs="Calibri"/>
          <w:sz w:val="22"/>
          <w:szCs w:val="22"/>
        </w:rPr>
        <w:t>Wykonawcy:</w:t>
      </w:r>
    </w:p>
    <w:p w14:paraId="3FCD1E6A" w14:textId="77777777" w:rsidR="001E0AAA" w:rsidRPr="007B22DC" w:rsidRDefault="001E0AAA" w:rsidP="001E0AAA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3B14A08D" w14:textId="77777777" w:rsidR="001E0AAA" w:rsidRPr="007B22DC" w:rsidRDefault="001E0AAA" w:rsidP="001E0AAA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[imię]</w:t>
      </w:r>
    </w:p>
    <w:p w14:paraId="2160051C" w14:textId="77777777" w:rsidR="001E0AAA" w:rsidRPr="007B22DC" w:rsidRDefault="001E0AAA" w:rsidP="001E0AAA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7BB0CC60" w14:textId="77777777" w:rsidR="001E0AAA" w:rsidRPr="007B22DC" w:rsidRDefault="001E0AAA" w:rsidP="001E0AAA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[nazwisko]</w:t>
      </w:r>
    </w:p>
    <w:p w14:paraId="489D6A79" w14:textId="77777777" w:rsidR="001E0AAA" w:rsidRPr="007B22DC" w:rsidRDefault="001E0AAA" w:rsidP="001E0AAA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5A0A7780" w14:textId="77777777" w:rsidR="001E0AAA" w:rsidRPr="007B22DC" w:rsidRDefault="001E0AAA" w:rsidP="001E0AAA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[firma]</w:t>
      </w:r>
    </w:p>
    <w:p w14:paraId="5E9757A5" w14:textId="77777777" w:rsidR="001E0AAA" w:rsidRPr="007B22DC" w:rsidRDefault="001E0AAA" w:rsidP="001E0AAA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6F0A2F3A" w14:textId="77777777" w:rsidR="001E0AAA" w:rsidRPr="007B22DC" w:rsidRDefault="001E0AAA" w:rsidP="001E0AAA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74C2BF8D" w14:textId="77777777" w:rsidR="001E0AAA" w:rsidRPr="007B22DC" w:rsidRDefault="001E0AAA" w:rsidP="001E0AAA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[adres]</w:t>
      </w:r>
    </w:p>
    <w:p w14:paraId="6E3B6B3F" w14:textId="77777777" w:rsidR="001E0AAA" w:rsidRPr="007B22DC" w:rsidRDefault="001E0AAA" w:rsidP="001E0AAA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788E46CB" w14:textId="77777777" w:rsidR="001E0AAA" w:rsidRPr="007B22DC" w:rsidRDefault="001E0AAA" w:rsidP="001E0AAA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[NIP]</w:t>
      </w:r>
    </w:p>
    <w:p w14:paraId="053EE424" w14:textId="77777777" w:rsidR="001E0AAA" w:rsidRPr="007B22DC" w:rsidRDefault="001E0AAA" w:rsidP="001E0AAA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58C2FF6F" w14:textId="77777777" w:rsidR="001E0AAA" w:rsidRPr="007B22DC" w:rsidRDefault="001E0AAA" w:rsidP="001E0AAA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[REGON]</w:t>
      </w:r>
    </w:p>
    <w:p w14:paraId="4BCE34AB" w14:textId="77777777" w:rsidR="001E0AAA" w:rsidRPr="007B22DC" w:rsidRDefault="001E0AAA" w:rsidP="001E0AAA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40C75AD0" w14:textId="77777777" w:rsidR="001E0AAA" w:rsidRPr="007B22DC" w:rsidRDefault="001E0AAA" w:rsidP="001E0AAA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[numer telefonu]</w:t>
      </w:r>
    </w:p>
    <w:p w14:paraId="3AF3BD79" w14:textId="77777777" w:rsidR="001E0AAA" w:rsidRPr="007B22DC" w:rsidRDefault="001E0AAA" w:rsidP="001E0AAA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33B8919E" w14:textId="77777777" w:rsidR="001E0AAA" w:rsidRPr="007B22DC" w:rsidRDefault="001E0AAA" w:rsidP="001E0AAA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[adres email]</w:t>
      </w:r>
    </w:p>
    <w:p w14:paraId="4AB718E3" w14:textId="77777777" w:rsidR="001E0AAA" w:rsidRPr="007B22DC" w:rsidRDefault="001E0AAA" w:rsidP="001E0AAA">
      <w:pPr>
        <w:ind w:left="6373"/>
        <w:rPr>
          <w:rFonts w:ascii="Calibri" w:hAnsi="Calibri" w:cs="Calibri"/>
          <w:b/>
          <w:sz w:val="22"/>
          <w:szCs w:val="22"/>
        </w:rPr>
      </w:pPr>
      <w:r w:rsidRPr="007B22DC">
        <w:rPr>
          <w:rFonts w:ascii="Calibri" w:hAnsi="Calibri" w:cs="Calibri"/>
          <w:b/>
          <w:sz w:val="22"/>
          <w:szCs w:val="22"/>
        </w:rPr>
        <w:t>Zamawiający:</w:t>
      </w:r>
    </w:p>
    <w:p w14:paraId="6D42A909" w14:textId="77777777" w:rsidR="001E0AAA" w:rsidRPr="007B22DC" w:rsidRDefault="001E0AAA" w:rsidP="001E0AAA">
      <w:pPr>
        <w:ind w:left="6373"/>
        <w:rPr>
          <w:rFonts w:ascii="Calibri" w:hAnsi="Calibri" w:cs="Calibri"/>
          <w:b/>
          <w:sz w:val="22"/>
          <w:szCs w:val="22"/>
        </w:rPr>
      </w:pPr>
      <w:r w:rsidRPr="007B22DC">
        <w:rPr>
          <w:rFonts w:ascii="Calibri" w:hAnsi="Calibri" w:cs="Calibri"/>
          <w:b/>
          <w:sz w:val="22"/>
          <w:szCs w:val="22"/>
        </w:rPr>
        <w:t>Powiat Starogardzki</w:t>
      </w:r>
    </w:p>
    <w:p w14:paraId="315B9FAD" w14:textId="77777777" w:rsidR="001E0AAA" w:rsidRPr="007B22DC" w:rsidRDefault="001E0AAA" w:rsidP="001E0AAA">
      <w:pPr>
        <w:ind w:left="6373"/>
        <w:rPr>
          <w:rFonts w:ascii="Calibri" w:hAnsi="Calibri" w:cs="Calibri"/>
          <w:b/>
          <w:sz w:val="22"/>
          <w:szCs w:val="22"/>
        </w:rPr>
      </w:pPr>
      <w:r w:rsidRPr="007B22DC">
        <w:rPr>
          <w:rFonts w:ascii="Calibri" w:hAnsi="Calibri" w:cs="Calibri"/>
          <w:b/>
          <w:sz w:val="22"/>
          <w:szCs w:val="22"/>
        </w:rPr>
        <w:t>ul. Kościuszki 17</w:t>
      </w:r>
    </w:p>
    <w:p w14:paraId="23098EC9" w14:textId="77777777" w:rsidR="001E0AAA" w:rsidRPr="007B22DC" w:rsidRDefault="001E0AAA" w:rsidP="001E0AAA">
      <w:pPr>
        <w:ind w:left="6373"/>
        <w:rPr>
          <w:rFonts w:ascii="Calibri" w:hAnsi="Calibri" w:cs="Calibri"/>
          <w:b/>
          <w:sz w:val="22"/>
          <w:szCs w:val="22"/>
        </w:rPr>
      </w:pPr>
      <w:r w:rsidRPr="007B22DC">
        <w:rPr>
          <w:rFonts w:ascii="Calibri" w:hAnsi="Calibri" w:cs="Calibri"/>
          <w:b/>
          <w:sz w:val="22"/>
          <w:szCs w:val="22"/>
        </w:rPr>
        <w:t>83-200 Starogard Gd.</w:t>
      </w:r>
    </w:p>
    <w:p w14:paraId="4239CFAC" w14:textId="1C7B18F6" w:rsidR="001E0AAA" w:rsidRPr="007B22DC" w:rsidRDefault="001E0AAA" w:rsidP="007B22DC">
      <w:pPr>
        <w:pStyle w:val="Tytu"/>
        <w:spacing w:before="40" w:after="40"/>
        <w:jc w:val="center"/>
      </w:pPr>
      <w:r w:rsidRPr="007B22DC">
        <w:lastRenderedPageBreak/>
        <w:t>OŚWIADCZENIE WYKONAWCY</w:t>
      </w:r>
      <w:r w:rsidRPr="007B22DC">
        <w:br/>
        <w:t>DOTYCZĄCE SPEŁNIANIA WARUNKÓW UDZIAŁU W POSTĘPOWANIU</w:t>
      </w:r>
    </w:p>
    <w:p w14:paraId="2D6CD3A3" w14:textId="77777777" w:rsidR="001E0AAA" w:rsidRPr="00B849BE" w:rsidRDefault="001E0AAA" w:rsidP="008D3D0E">
      <w:pPr>
        <w:jc w:val="both"/>
        <w:rPr>
          <w:rFonts w:ascii="Calibri" w:hAnsi="Calibri" w:cs="Calibri"/>
          <w:sz w:val="20"/>
          <w:szCs w:val="20"/>
        </w:rPr>
      </w:pPr>
      <w:r w:rsidRPr="007B22DC">
        <w:rPr>
          <w:rFonts w:ascii="Calibri" w:hAnsi="Calibri" w:cs="Calibri"/>
          <w:sz w:val="23"/>
          <w:szCs w:val="23"/>
        </w:rPr>
        <w:t xml:space="preserve">Na </w:t>
      </w:r>
      <w:r w:rsidRPr="007B22DC">
        <w:rPr>
          <w:rFonts w:ascii="Calibri" w:hAnsi="Calibri" w:cs="Calibri"/>
          <w:sz w:val="22"/>
          <w:szCs w:val="22"/>
        </w:rPr>
        <w:t xml:space="preserve">potrzeby </w:t>
      </w:r>
      <w:r w:rsidRPr="00B849BE">
        <w:rPr>
          <w:rFonts w:ascii="Calibri" w:hAnsi="Calibri" w:cs="Calibri"/>
          <w:sz w:val="20"/>
          <w:szCs w:val="20"/>
        </w:rPr>
        <w:t>postępowania prowadzonego w trybie zasady konkurencyjności na zadanie:</w:t>
      </w:r>
    </w:p>
    <w:p w14:paraId="42FFEB48" w14:textId="77777777" w:rsidR="001E0AAA" w:rsidRPr="00B849BE" w:rsidRDefault="001E0AAA" w:rsidP="008D3D0E">
      <w:pPr>
        <w:jc w:val="center"/>
        <w:rPr>
          <w:rFonts w:ascii="Calibri" w:hAnsi="Calibri" w:cs="Calibri"/>
          <w:b/>
          <w:sz w:val="20"/>
          <w:szCs w:val="20"/>
        </w:rPr>
      </w:pPr>
      <w:r w:rsidRPr="00B849BE">
        <w:rPr>
          <w:rFonts w:ascii="Calibri" w:hAnsi="Calibri" w:cs="Calibri"/>
          <w:b/>
          <w:sz w:val="20"/>
          <w:szCs w:val="20"/>
        </w:rPr>
        <w:t>Organizacja i realizacja wycieczek edukacyjnych w ramach projektu pn. „Zdolni z Pomorza – Powiat Starogardzki II” w 2026 r.</w:t>
      </w:r>
    </w:p>
    <w:p w14:paraId="6EF2058A" w14:textId="7AAA3A5E" w:rsidR="001E0AAA" w:rsidRPr="00B849BE" w:rsidRDefault="001E0AAA" w:rsidP="008D3D0E">
      <w:pPr>
        <w:jc w:val="both"/>
        <w:rPr>
          <w:rFonts w:ascii="Calibri" w:hAnsi="Calibri" w:cs="Calibri"/>
          <w:sz w:val="20"/>
          <w:szCs w:val="20"/>
        </w:rPr>
      </w:pPr>
      <w:r w:rsidRPr="00B849BE">
        <w:rPr>
          <w:rFonts w:ascii="Calibri" w:hAnsi="Calibri" w:cs="Calibri"/>
          <w:sz w:val="20"/>
          <w:szCs w:val="20"/>
        </w:rPr>
        <w:t>Realizowane w ramach programu Fundusze Europejskie dla Pomorza 2021–2027 współfinansowanego ze Europejskiego Funduszu Społecznego Plus, Działanie 5.8 Edukacja ogólna i zawodowa.</w:t>
      </w:r>
    </w:p>
    <w:p w14:paraId="33CA738D" w14:textId="2AF3C1CB" w:rsidR="001E0AAA" w:rsidRPr="00B849BE" w:rsidRDefault="001E0AAA" w:rsidP="007B22DC">
      <w:pPr>
        <w:pStyle w:val="NormalnyWeb"/>
        <w:spacing w:before="0" w:beforeAutospacing="0" w:after="0"/>
        <w:rPr>
          <w:rFonts w:ascii="Calibri" w:hAnsi="Calibri" w:cs="Calibri"/>
          <w:sz w:val="20"/>
          <w:szCs w:val="20"/>
        </w:rPr>
      </w:pPr>
      <w:r w:rsidRPr="00B849BE">
        <w:rPr>
          <w:rFonts w:ascii="Calibri" w:hAnsi="Calibri" w:cs="Calibri"/>
          <w:b/>
          <w:bCs/>
          <w:sz w:val="20"/>
          <w:szCs w:val="20"/>
        </w:rPr>
        <w:t>Oświadczam, że podmiot w imieniu, którego składane jest oświadczenie spełnia warunki udziału w postępowaniu określone przez Zamawiającego w pr</w:t>
      </w:r>
      <w:r w:rsidR="00B849BE">
        <w:rPr>
          <w:rFonts w:ascii="Calibri" w:hAnsi="Calibri" w:cs="Calibri"/>
          <w:b/>
          <w:bCs/>
          <w:sz w:val="20"/>
          <w:szCs w:val="20"/>
        </w:rPr>
        <w:t>zedmiotowym zapytaniu ofertowym:</w:t>
      </w:r>
    </w:p>
    <w:p w14:paraId="4EDCFC00" w14:textId="432CBB52" w:rsidR="008D3D0E" w:rsidRPr="00B849BE" w:rsidRDefault="008D3D0E" w:rsidP="007B22DC">
      <w:pPr>
        <w:pStyle w:val="NormalnyWeb"/>
        <w:numPr>
          <w:ilvl w:val="0"/>
          <w:numId w:val="28"/>
        </w:numPr>
        <w:spacing w:before="0" w:beforeAutospacing="0" w:after="0"/>
        <w:jc w:val="both"/>
        <w:rPr>
          <w:rFonts w:ascii="Calibri" w:hAnsi="Calibri" w:cs="Calibri"/>
          <w:sz w:val="20"/>
          <w:szCs w:val="20"/>
        </w:rPr>
      </w:pPr>
      <w:r w:rsidRPr="00B849BE">
        <w:rPr>
          <w:rFonts w:ascii="Calibri" w:hAnsi="Calibri" w:cs="Calibri"/>
          <w:sz w:val="20"/>
          <w:szCs w:val="20"/>
        </w:rPr>
        <w:t>Wykonawca ubiegający się o udzielenie zamówienia jest wpisany do Centralnej Ewidencji Organizatorów Turystyki i Przedsiębiorców Ułatwiających Nabywanie Powiązanych Usług Turystycznych wynikającej z ustawy z dnia 24 listopada 2017 r. o imprezach turystyczny</w:t>
      </w:r>
      <w:r w:rsidR="007B22DC" w:rsidRPr="00B849BE">
        <w:rPr>
          <w:rFonts w:ascii="Calibri" w:hAnsi="Calibri" w:cs="Calibri"/>
          <w:sz w:val="20"/>
          <w:szCs w:val="20"/>
        </w:rPr>
        <w:t>ch i </w:t>
      </w:r>
      <w:r w:rsidRPr="00B849BE">
        <w:rPr>
          <w:rFonts w:ascii="Calibri" w:hAnsi="Calibri" w:cs="Calibri"/>
          <w:sz w:val="20"/>
          <w:szCs w:val="20"/>
        </w:rPr>
        <w:t>powiązanych usługach turystycznych oraz posiada status aktywny w powyżej wskazanym Rejestrze;</w:t>
      </w:r>
    </w:p>
    <w:p w14:paraId="78BFA729" w14:textId="0F8E3A29" w:rsidR="001E0AAA" w:rsidRPr="00B849BE" w:rsidRDefault="001E0AAA" w:rsidP="007B22DC">
      <w:pPr>
        <w:pStyle w:val="NormalnyWeb"/>
        <w:numPr>
          <w:ilvl w:val="0"/>
          <w:numId w:val="28"/>
        </w:numPr>
        <w:spacing w:before="0" w:beforeAutospacing="0" w:after="0"/>
        <w:jc w:val="both"/>
        <w:rPr>
          <w:rFonts w:ascii="Calibri" w:hAnsi="Calibri" w:cs="Calibri"/>
          <w:sz w:val="20"/>
          <w:szCs w:val="20"/>
        </w:rPr>
      </w:pPr>
      <w:r w:rsidRPr="00B849BE">
        <w:rPr>
          <w:rFonts w:ascii="Calibri" w:hAnsi="Calibri" w:cs="Calibri"/>
          <w:sz w:val="20"/>
          <w:szCs w:val="20"/>
        </w:rPr>
        <w:t>posiadamy licencję/zezwolenie na wykonywanie krajo</w:t>
      </w:r>
      <w:r w:rsidR="00B849BE">
        <w:rPr>
          <w:rFonts w:ascii="Calibri" w:hAnsi="Calibri" w:cs="Calibri"/>
          <w:sz w:val="20"/>
          <w:szCs w:val="20"/>
        </w:rPr>
        <w:t>wego transportu drogowego osób albo zapewnimy kierowcę posiadającego stosowne uprawnienia wraz ze sprawnym technicznie autobusem na potrzeby realizacji umowy z Zamawiającym;</w:t>
      </w:r>
    </w:p>
    <w:p w14:paraId="6B7CBFE9" w14:textId="79A71919" w:rsidR="001E0AAA" w:rsidRPr="00B849BE" w:rsidRDefault="001E0AAA" w:rsidP="007B22DC">
      <w:pPr>
        <w:pStyle w:val="NormalnyWeb"/>
        <w:numPr>
          <w:ilvl w:val="0"/>
          <w:numId w:val="28"/>
        </w:numPr>
        <w:spacing w:before="0" w:beforeAutospacing="0" w:after="0"/>
        <w:jc w:val="both"/>
        <w:rPr>
          <w:rFonts w:ascii="Calibri" w:hAnsi="Calibri" w:cs="Calibri"/>
          <w:sz w:val="20"/>
          <w:szCs w:val="20"/>
        </w:rPr>
      </w:pPr>
      <w:r w:rsidRPr="00B849BE">
        <w:rPr>
          <w:rFonts w:ascii="Calibri" w:hAnsi="Calibri" w:cs="Calibri"/>
          <w:sz w:val="20"/>
          <w:szCs w:val="20"/>
        </w:rPr>
        <w:t>posiadamy możliwości organizacyjne do wykonania zamówien</w:t>
      </w:r>
      <w:r w:rsidR="008D3D0E" w:rsidRPr="00B849BE">
        <w:rPr>
          <w:rFonts w:ascii="Calibri" w:hAnsi="Calibri" w:cs="Calibri"/>
          <w:sz w:val="20"/>
          <w:szCs w:val="20"/>
        </w:rPr>
        <w:t xml:space="preserve">ia, </w:t>
      </w:r>
      <w:r w:rsidRPr="00B849BE">
        <w:rPr>
          <w:rFonts w:ascii="Calibri" w:hAnsi="Calibri" w:cs="Calibri"/>
          <w:sz w:val="20"/>
          <w:szCs w:val="20"/>
        </w:rPr>
        <w:t>w tym zagwarantowania biletów wstępu do obiektów będących celem wycieczek edukacyjnych;</w:t>
      </w:r>
    </w:p>
    <w:p w14:paraId="36F20364" w14:textId="35FF3255" w:rsidR="00D2707F" w:rsidRPr="00B849BE" w:rsidRDefault="001E0AAA" w:rsidP="007B22DC">
      <w:pPr>
        <w:pStyle w:val="NormalnyWeb"/>
        <w:numPr>
          <w:ilvl w:val="0"/>
          <w:numId w:val="28"/>
        </w:numPr>
        <w:spacing w:before="0" w:beforeAutospacing="0" w:after="0"/>
        <w:jc w:val="both"/>
        <w:rPr>
          <w:rFonts w:ascii="Calibri" w:hAnsi="Calibri" w:cs="Calibri"/>
          <w:sz w:val="20"/>
          <w:szCs w:val="20"/>
        </w:rPr>
      </w:pPr>
      <w:r w:rsidRPr="00B849BE">
        <w:rPr>
          <w:rFonts w:ascii="Calibri" w:hAnsi="Calibri" w:cs="Calibri"/>
          <w:sz w:val="20"/>
          <w:szCs w:val="20"/>
        </w:rPr>
        <w:t>znajdujemy się w sytuacji ekonomicznej i finansowej zapewniającej wykonanie zamówienia.</w:t>
      </w:r>
    </w:p>
    <w:p w14:paraId="350A9714" w14:textId="77777777" w:rsidR="007B22DC" w:rsidRPr="007B22DC" w:rsidRDefault="007B22DC" w:rsidP="007B22DC">
      <w:pPr>
        <w:shd w:val="clear" w:color="auto" w:fill="D9D9D9" w:themeFill="background1" w:themeFillShade="D9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Podpis Wykonawcy: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985"/>
        <w:gridCol w:w="5245"/>
      </w:tblGrid>
      <w:tr w:rsidR="007B22DC" w:rsidRPr="007B22DC" w14:paraId="32658434" w14:textId="77777777" w:rsidTr="00F079BB">
        <w:trPr>
          <w:trHeight w:val="1055"/>
          <w:jc w:val="center"/>
        </w:trPr>
        <w:tc>
          <w:tcPr>
            <w:tcW w:w="1701" w:type="dxa"/>
            <w:vAlign w:val="center"/>
          </w:tcPr>
          <w:p w14:paraId="7A09AF15" w14:textId="77777777" w:rsidR="007B22DC" w:rsidRPr="007B22DC" w:rsidRDefault="007B22DC" w:rsidP="00F079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08EA1FA" w14:textId="77777777" w:rsidR="007B22DC" w:rsidRPr="007B22DC" w:rsidRDefault="007B22DC" w:rsidP="00F079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5AE8DCA5" w14:textId="77777777" w:rsidR="007B22DC" w:rsidRPr="007B22DC" w:rsidRDefault="007B22DC" w:rsidP="00F079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B22DC" w:rsidRPr="007B22DC" w14:paraId="3FACBBD3" w14:textId="77777777" w:rsidTr="00F079BB">
        <w:trPr>
          <w:trHeight w:val="117"/>
          <w:jc w:val="center"/>
        </w:trPr>
        <w:tc>
          <w:tcPr>
            <w:tcW w:w="1701" w:type="dxa"/>
            <w:vAlign w:val="center"/>
          </w:tcPr>
          <w:p w14:paraId="7B8D85B2" w14:textId="77777777" w:rsidR="007B22DC" w:rsidRPr="007B22DC" w:rsidRDefault="007B22DC" w:rsidP="00F079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B22DC">
              <w:rPr>
                <w:rFonts w:ascii="Calibri" w:hAnsi="Calibri" w:cs="Calibri"/>
                <w:sz w:val="16"/>
                <w:szCs w:val="16"/>
              </w:rPr>
              <w:t>[miejscowość]</w:t>
            </w:r>
          </w:p>
        </w:tc>
        <w:tc>
          <w:tcPr>
            <w:tcW w:w="1985" w:type="dxa"/>
            <w:vAlign w:val="center"/>
          </w:tcPr>
          <w:p w14:paraId="7F4EF073" w14:textId="77777777" w:rsidR="007B22DC" w:rsidRPr="007B22DC" w:rsidRDefault="007B22DC" w:rsidP="00F079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B22DC">
              <w:rPr>
                <w:rFonts w:ascii="Calibri" w:hAnsi="Calibri" w:cs="Calibri"/>
                <w:sz w:val="16"/>
                <w:szCs w:val="16"/>
              </w:rPr>
              <w:t>[data]</w:t>
            </w:r>
          </w:p>
        </w:tc>
        <w:tc>
          <w:tcPr>
            <w:tcW w:w="5245" w:type="dxa"/>
            <w:vAlign w:val="center"/>
          </w:tcPr>
          <w:p w14:paraId="126B7679" w14:textId="77777777" w:rsidR="007B22DC" w:rsidRPr="007B22DC" w:rsidRDefault="007B22DC" w:rsidP="00F079B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B22DC">
              <w:rPr>
                <w:rFonts w:ascii="Calibri" w:hAnsi="Calibri" w:cs="Calibri"/>
                <w:sz w:val="16"/>
                <w:szCs w:val="16"/>
              </w:rPr>
              <w:t>[podpisy osób upoważnionych</w:t>
            </w:r>
            <w:r w:rsidRPr="007B22DC">
              <w:rPr>
                <w:rFonts w:ascii="Calibri" w:hAnsi="Calibri" w:cs="Calibri"/>
                <w:sz w:val="16"/>
                <w:szCs w:val="16"/>
              </w:rPr>
              <w:br/>
              <w:t>do składania oświadczeń woli w imieniu Wykonawcy]</w:t>
            </w:r>
          </w:p>
        </w:tc>
      </w:tr>
    </w:tbl>
    <w:p w14:paraId="06EC4B7D" w14:textId="77777777" w:rsidR="00B849BE" w:rsidRDefault="00B849BE" w:rsidP="007B22DC">
      <w:pPr>
        <w:jc w:val="both"/>
        <w:rPr>
          <w:rFonts w:ascii="Calibri" w:hAnsi="Calibri" w:cs="Calibri"/>
          <w:sz w:val="22"/>
          <w:szCs w:val="22"/>
        </w:rPr>
        <w:sectPr w:rsidR="00B849BE" w:rsidSect="00AB275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BCE31BD" w14:textId="5D5D5F45" w:rsidR="00B849BE" w:rsidRPr="007B22DC" w:rsidRDefault="00B849BE" w:rsidP="00B849BE">
      <w:pPr>
        <w:shd w:val="clear" w:color="auto" w:fill="D9D9D9" w:themeFill="background1" w:themeFillShade="D9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Dane Wykonawcy:</w:t>
      </w:r>
    </w:p>
    <w:p w14:paraId="4056ED70" w14:textId="77777777" w:rsidR="00B849BE" w:rsidRPr="007B22DC" w:rsidRDefault="00B849BE" w:rsidP="00B849BE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61DFA9FE" w14:textId="77777777" w:rsidR="00B849BE" w:rsidRPr="007B22DC" w:rsidRDefault="00B849BE" w:rsidP="00B849BE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[imię]</w:t>
      </w:r>
    </w:p>
    <w:p w14:paraId="5C8959FA" w14:textId="77777777" w:rsidR="00B849BE" w:rsidRPr="007B22DC" w:rsidRDefault="00B849BE" w:rsidP="00B849BE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1C4DAA75" w14:textId="77777777" w:rsidR="00B849BE" w:rsidRPr="007B22DC" w:rsidRDefault="00B849BE" w:rsidP="00B849BE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[nazwisko]</w:t>
      </w:r>
    </w:p>
    <w:p w14:paraId="6A910DCA" w14:textId="77777777" w:rsidR="00B849BE" w:rsidRPr="007B22DC" w:rsidRDefault="00B849BE" w:rsidP="00B849BE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59CADC91" w14:textId="77777777" w:rsidR="00B849BE" w:rsidRPr="007B22DC" w:rsidRDefault="00B849BE" w:rsidP="00B849BE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[firma]</w:t>
      </w:r>
    </w:p>
    <w:p w14:paraId="567C8CE0" w14:textId="77777777" w:rsidR="00B849BE" w:rsidRPr="007B22DC" w:rsidRDefault="00B849BE" w:rsidP="00B849BE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0335644A" w14:textId="77777777" w:rsidR="00B849BE" w:rsidRPr="007B22DC" w:rsidRDefault="00B849BE" w:rsidP="00B849BE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3255287A" w14:textId="77777777" w:rsidR="00B849BE" w:rsidRPr="007B22DC" w:rsidRDefault="00B849BE" w:rsidP="00B849BE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[adres]</w:t>
      </w:r>
    </w:p>
    <w:p w14:paraId="07FE8FA4" w14:textId="77777777" w:rsidR="00B849BE" w:rsidRPr="007B22DC" w:rsidRDefault="00B849BE" w:rsidP="00B849BE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4BD93D5A" w14:textId="77777777" w:rsidR="00B849BE" w:rsidRPr="007B22DC" w:rsidRDefault="00B849BE" w:rsidP="00B849BE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[NIP]</w:t>
      </w:r>
    </w:p>
    <w:p w14:paraId="68137711" w14:textId="77777777" w:rsidR="00B849BE" w:rsidRPr="007B22DC" w:rsidRDefault="00B849BE" w:rsidP="00B849BE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4DCBAB0E" w14:textId="77777777" w:rsidR="00B849BE" w:rsidRPr="007B22DC" w:rsidRDefault="00B849BE" w:rsidP="00B849BE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[REGON]</w:t>
      </w:r>
    </w:p>
    <w:p w14:paraId="196E16CC" w14:textId="77777777" w:rsidR="00B849BE" w:rsidRPr="007B22DC" w:rsidRDefault="00B849BE" w:rsidP="00B849BE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2F6D5A5D" w14:textId="77777777" w:rsidR="00B849BE" w:rsidRPr="007B22DC" w:rsidRDefault="00B849BE" w:rsidP="00B849BE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[numer telefonu]</w:t>
      </w:r>
    </w:p>
    <w:p w14:paraId="11307BDA" w14:textId="77777777" w:rsidR="00B849BE" w:rsidRPr="007B22DC" w:rsidRDefault="00B849BE" w:rsidP="00B849BE">
      <w:pPr>
        <w:spacing w:before="120"/>
        <w:rPr>
          <w:rFonts w:ascii="Calibri" w:hAnsi="Calibri" w:cs="Calibri"/>
          <w:sz w:val="22"/>
          <w:szCs w:val="22"/>
        </w:rPr>
      </w:pPr>
      <w:r w:rsidRPr="007B22DC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0C0C1A6A" w14:textId="77777777" w:rsidR="00B849BE" w:rsidRPr="007B22DC" w:rsidRDefault="00B849BE" w:rsidP="00B849BE">
      <w:pPr>
        <w:rPr>
          <w:rFonts w:ascii="Calibri" w:hAnsi="Calibri" w:cs="Calibri"/>
          <w:sz w:val="16"/>
          <w:szCs w:val="16"/>
        </w:rPr>
      </w:pPr>
      <w:r w:rsidRPr="007B22DC">
        <w:rPr>
          <w:rFonts w:ascii="Calibri" w:hAnsi="Calibri" w:cs="Calibri"/>
          <w:sz w:val="16"/>
          <w:szCs w:val="16"/>
        </w:rPr>
        <w:t>[adres email]</w:t>
      </w:r>
    </w:p>
    <w:p w14:paraId="475DFB2C" w14:textId="77777777" w:rsidR="00B849BE" w:rsidRPr="007B22DC" w:rsidRDefault="00B849BE" w:rsidP="00B849BE">
      <w:pPr>
        <w:ind w:left="6373"/>
        <w:rPr>
          <w:rFonts w:ascii="Calibri" w:hAnsi="Calibri" w:cs="Calibri"/>
          <w:b/>
          <w:sz w:val="22"/>
          <w:szCs w:val="22"/>
        </w:rPr>
      </w:pPr>
      <w:r w:rsidRPr="007B22DC">
        <w:rPr>
          <w:rFonts w:ascii="Calibri" w:hAnsi="Calibri" w:cs="Calibri"/>
          <w:b/>
          <w:sz w:val="22"/>
          <w:szCs w:val="22"/>
        </w:rPr>
        <w:t>Zamawiający:</w:t>
      </w:r>
    </w:p>
    <w:p w14:paraId="7B799655" w14:textId="77777777" w:rsidR="00B849BE" w:rsidRPr="007B22DC" w:rsidRDefault="00B849BE" w:rsidP="00B849BE">
      <w:pPr>
        <w:ind w:left="6373"/>
        <w:rPr>
          <w:rFonts w:ascii="Calibri" w:hAnsi="Calibri" w:cs="Calibri"/>
          <w:b/>
          <w:sz w:val="22"/>
          <w:szCs w:val="22"/>
        </w:rPr>
      </w:pPr>
      <w:r w:rsidRPr="007B22DC">
        <w:rPr>
          <w:rFonts w:ascii="Calibri" w:hAnsi="Calibri" w:cs="Calibri"/>
          <w:b/>
          <w:sz w:val="22"/>
          <w:szCs w:val="22"/>
        </w:rPr>
        <w:t>Powiat Starogardzki</w:t>
      </w:r>
    </w:p>
    <w:p w14:paraId="0289226F" w14:textId="77777777" w:rsidR="00B849BE" w:rsidRPr="007B22DC" w:rsidRDefault="00B849BE" w:rsidP="00B849BE">
      <w:pPr>
        <w:ind w:left="6373"/>
        <w:rPr>
          <w:rFonts w:ascii="Calibri" w:hAnsi="Calibri" w:cs="Calibri"/>
          <w:b/>
          <w:sz w:val="22"/>
          <w:szCs w:val="22"/>
        </w:rPr>
      </w:pPr>
      <w:r w:rsidRPr="007B22DC">
        <w:rPr>
          <w:rFonts w:ascii="Calibri" w:hAnsi="Calibri" w:cs="Calibri"/>
          <w:b/>
          <w:sz w:val="22"/>
          <w:szCs w:val="22"/>
        </w:rPr>
        <w:t>ul. Kościuszki 17</w:t>
      </w:r>
    </w:p>
    <w:p w14:paraId="61FAB0FF" w14:textId="77777777" w:rsidR="00B849BE" w:rsidRPr="007B22DC" w:rsidRDefault="00B849BE" w:rsidP="00B849BE">
      <w:pPr>
        <w:ind w:left="6373"/>
        <w:rPr>
          <w:rFonts w:ascii="Calibri" w:hAnsi="Calibri" w:cs="Calibri"/>
          <w:b/>
          <w:sz w:val="22"/>
          <w:szCs w:val="22"/>
        </w:rPr>
      </w:pPr>
      <w:r w:rsidRPr="007B22DC">
        <w:rPr>
          <w:rFonts w:ascii="Calibri" w:hAnsi="Calibri" w:cs="Calibri"/>
          <w:b/>
          <w:sz w:val="22"/>
          <w:szCs w:val="22"/>
        </w:rPr>
        <w:t>83-200 Starogard Gd.</w:t>
      </w:r>
    </w:p>
    <w:p w14:paraId="610D1160" w14:textId="63790A51" w:rsidR="00B849BE" w:rsidRPr="00B849BE" w:rsidRDefault="00B849BE" w:rsidP="00B849BE">
      <w:pPr>
        <w:pStyle w:val="Tytu"/>
        <w:spacing w:before="40" w:after="40"/>
        <w:jc w:val="center"/>
      </w:pPr>
      <w:r w:rsidRPr="00B849BE">
        <w:t xml:space="preserve">OŚWIADCZENIE WYKONAWCY </w:t>
      </w:r>
      <w:r>
        <w:t xml:space="preserve">O </w:t>
      </w:r>
      <w:r w:rsidRPr="00B849BE">
        <w:t>BRAKU POWIĄZAŃ OSOBOWYCH I KAPITAŁOWYCH</w:t>
      </w:r>
    </w:p>
    <w:p w14:paraId="096AC4A3" w14:textId="13677CB4" w:rsidR="00B849BE" w:rsidRPr="00B849BE" w:rsidRDefault="00B849BE" w:rsidP="00B849BE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B849BE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</w:rPr>
        <w:t xml:space="preserve">Oświadczamy, iż ubiegając się o udzielenie zamówienia, nie jesteśmy powiązani z Zamawiającym </w:t>
      </w:r>
      <w:r w:rsidRPr="00B849BE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osobowo lub kapitałowo na podstawie przesłanek związanych z konfliktem interesów</w:t>
      </w:r>
      <w:r w:rsidRPr="00B849BE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</w:rPr>
        <w:t xml:space="preserve"> w rozumieniu zapisów Wytycznych w zakresie kwalifikowania wydatków w ramach programu Fundusze Europejskie dla Pomorza 2021–2027 (FEP 2021-2027).</w:t>
      </w:r>
    </w:p>
    <w:p w14:paraId="6BD53406" w14:textId="0C09A4B2" w:rsidR="00B849BE" w:rsidRPr="00B849BE" w:rsidRDefault="00B849BE" w:rsidP="00B849BE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B849BE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</w:rPr>
        <w:t>Przez powiązania kapitałowe lub osobowe rozumie się wzajemne powiązania między Zamawiającym lub osobami upoważnionymi do zaciągania zobowiązań w imieniu Zamawiającego lub osobami wykonującymi w imieniu Zamawiającego czynności związane z przygotowaniem i przeprowadzeniem procedury wyboru Wykonawcy, a Wykonawcą, polegające w szczególności na:</w:t>
      </w:r>
    </w:p>
    <w:p w14:paraId="5CE7E56B" w14:textId="77777777" w:rsidR="00B849BE" w:rsidRPr="00B849BE" w:rsidRDefault="00B849BE" w:rsidP="00B849BE">
      <w:pPr>
        <w:pStyle w:val="NormalnyWeb"/>
        <w:numPr>
          <w:ilvl w:val="0"/>
          <w:numId w:val="31"/>
        </w:numPr>
        <w:spacing w:before="0" w:beforeAutospacing="0" w:after="0"/>
        <w:jc w:val="both"/>
        <w:rPr>
          <w:rFonts w:ascii="Calibri" w:hAnsi="Calibri" w:cs="Calibri"/>
          <w:sz w:val="20"/>
          <w:szCs w:val="20"/>
        </w:rPr>
      </w:pPr>
      <w:r w:rsidRPr="00B849BE">
        <w:rPr>
          <w:rFonts w:ascii="Calibri" w:hAnsi="Calibri" w:cs="Calibri"/>
          <w:sz w:val="20"/>
          <w:szCs w:val="20"/>
        </w:rPr>
        <w:t>uczestniczeniu w spółce, jako wspólnik spółki cywilnej lub spółki osobowej;</w:t>
      </w:r>
    </w:p>
    <w:p w14:paraId="47590F84" w14:textId="70E33CCA" w:rsidR="00B849BE" w:rsidRPr="00B849BE" w:rsidRDefault="00B849BE" w:rsidP="00B849BE">
      <w:pPr>
        <w:pStyle w:val="NormalnyWeb"/>
        <w:numPr>
          <w:ilvl w:val="0"/>
          <w:numId w:val="31"/>
        </w:numPr>
        <w:spacing w:before="0" w:beforeAutospacing="0" w:after="0"/>
        <w:jc w:val="both"/>
        <w:rPr>
          <w:rFonts w:ascii="Calibri" w:hAnsi="Calibri" w:cs="Calibri"/>
          <w:sz w:val="20"/>
          <w:szCs w:val="20"/>
        </w:rPr>
      </w:pPr>
      <w:r w:rsidRPr="00B849BE">
        <w:rPr>
          <w:rFonts w:ascii="Calibri" w:hAnsi="Calibri" w:cs="Calibri"/>
          <w:sz w:val="20"/>
          <w:szCs w:val="20"/>
        </w:rPr>
        <w:t>posiadaniu, co najmniej 10% udziałów lub akcji; o ile niższy próg nie wynika z przepisów prawa lub nie został określony przez Instytucję Zarządzającą programem Fundusze Europejskie dla Pomorza 2021-2027 – Zarząd Województwa Pomorskiego;</w:t>
      </w:r>
    </w:p>
    <w:p w14:paraId="3EB50608" w14:textId="77777777" w:rsidR="00B849BE" w:rsidRPr="00B849BE" w:rsidRDefault="00B849BE" w:rsidP="00B849BE">
      <w:pPr>
        <w:pStyle w:val="NormalnyWeb"/>
        <w:numPr>
          <w:ilvl w:val="0"/>
          <w:numId w:val="31"/>
        </w:numPr>
        <w:spacing w:before="0" w:beforeAutospacing="0" w:after="0"/>
        <w:jc w:val="both"/>
        <w:rPr>
          <w:rFonts w:ascii="Calibri" w:hAnsi="Calibri" w:cs="Calibri"/>
          <w:sz w:val="20"/>
          <w:szCs w:val="20"/>
        </w:rPr>
      </w:pPr>
      <w:r w:rsidRPr="00B849BE">
        <w:rPr>
          <w:rFonts w:ascii="Calibri" w:hAnsi="Calibri" w:cs="Calibri"/>
          <w:sz w:val="20"/>
          <w:szCs w:val="20"/>
        </w:rPr>
        <w:t>pełnieniu funkcji członka organu nadzorczego lub zarządzającego, prokurenta, pełnomocnika;</w:t>
      </w:r>
    </w:p>
    <w:p w14:paraId="41B53AE5" w14:textId="77777777" w:rsidR="00B849BE" w:rsidRPr="00B849BE" w:rsidRDefault="00B849BE" w:rsidP="00B849BE">
      <w:pPr>
        <w:pStyle w:val="NormalnyWeb"/>
        <w:numPr>
          <w:ilvl w:val="0"/>
          <w:numId w:val="31"/>
        </w:numPr>
        <w:spacing w:before="0" w:beforeAutospacing="0" w:after="0"/>
        <w:jc w:val="both"/>
        <w:rPr>
          <w:rFonts w:ascii="Calibri" w:hAnsi="Calibri" w:cs="Calibri"/>
          <w:sz w:val="20"/>
          <w:szCs w:val="20"/>
        </w:rPr>
      </w:pPr>
      <w:r w:rsidRPr="00B849BE">
        <w:rPr>
          <w:rFonts w:ascii="Calibri" w:hAnsi="Calibri" w:cs="Calibri"/>
          <w:sz w:val="20"/>
          <w:szCs w:val="20"/>
        </w:rPr>
        <w:t>pozostawaniu w związku małżeńskim, w stosunku pokrewieństwa lub powinowactwa w linii prostej, pokrewieństwa lub powinowactwa w linii bocznej do drugiego stopnia lub w stosunku przysposobienia, opieki lub kurateli albo pozostawaniu we wspólnym pożyciu z  Zamawiającym, jego zastępcą prawnym lub członkami organów zarządzających lub organów nadzorczych Zamawiającego.</w:t>
      </w:r>
    </w:p>
    <w:p w14:paraId="364CBA9E" w14:textId="77777777" w:rsidR="00B849BE" w:rsidRPr="00B849BE" w:rsidRDefault="00B849BE" w:rsidP="00B849BE">
      <w:pPr>
        <w:shd w:val="clear" w:color="auto" w:fill="D9D9D9" w:themeFill="background1" w:themeFillShade="D9"/>
        <w:rPr>
          <w:rFonts w:ascii="Calibri" w:hAnsi="Calibri" w:cs="Calibri"/>
          <w:sz w:val="22"/>
          <w:szCs w:val="22"/>
        </w:rPr>
      </w:pPr>
      <w:r w:rsidRPr="00B849BE">
        <w:rPr>
          <w:rFonts w:ascii="Calibri" w:hAnsi="Calibri" w:cs="Calibri"/>
          <w:sz w:val="22"/>
          <w:szCs w:val="22"/>
        </w:rPr>
        <w:t>Podpis Wykonawcy: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985"/>
        <w:gridCol w:w="5245"/>
      </w:tblGrid>
      <w:tr w:rsidR="00B849BE" w:rsidRPr="007B22DC" w14:paraId="17363086" w14:textId="77777777" w:rsidTr="001875B0">
        <w:trPr>
          <w:trHeight w:val="1055"/>
          <w:jc w:val="center"/>
        </w:trPr>
        <w:tc>
          <w:tcPr>
            <w:tcW w:w="1701" w:type="dxa"/>
            <w:vAlign w:val="center"/>
          </w:tcPr>
          <w:p w14:paraId="38A018B7" w14:textId="77777777" w:rsidR="00B849BE" w:rsidRPr="007B22DC" w:rsidRDefault="00B849BE" w:rsidP="001875B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0E0EBBC" w14:textId="77777777" w:rsidR="00B849BE" w:rsidRPr="007B22DC" w:rsidRDefault="00B849BE" w:rsidP="001875B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7FC08188" w14:textId="77777777" w:rsidR="00B849BE" w:rsidRPr="007B22DC" w:rsidRDefault="00B849BE" w:rsidP="001875B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849BE" w:rsidRPr="007B22DC" w14:paraId="4D7C56E3" w14:textId="77777777" w:rsidTr="001875B0">
        <w:trPr>
          <w:trHeight w:val="117"/>
          <w:jc w:val="center"/>
        </w:trPr>
        <w:tc>
          <w:tcPr>
            <w:tcW w:w="1701" w:type="dxa"/>
            <w:vAlign w:val="center"/>
          </w:tcPr>
          <w:p w14:paraId="14F050BC" w14:textId="77777777" w:rsidR="00B849BE" w:rsidRPr="007B22DC" w:rsidRDefault="00B849BE" w:rsidP="001875B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B22DC">
              <w:rPr>
                <w:rFonts w:ascii="Calibri" w:hAnsi="Calibri" w:cs="Calibri"/>
                <w:sz w:val="16"/>
                <w:szCs w:val="16"/>
              </w:rPr>
              <w:t>[miejscowość]</w:t>
            </w:r>
          </w:p>
        </w:tc>
        <w:tc>
          <w:tcPr>
            <w:tcW w:w="1985" w:type="dxa"/>
            <w:vAlign w:val="center"/>
          </w:tcPr>
          <w:p w14:paraId="6255FDC8" w14:textId="77777777" w:rsidR="00B849BE" w:rsidRPr="007B22DC" w:rsidRDefault="00B849BE" w:rsidP="001875B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B22DC">
              <w:rPr>
                <w:rFonts w:ascii="Calibri" w:hAnsi="Calibri" w:cs="Calibri"/>
                <w:sz w:val="16"/>
                <w:szCs w:val="16"/>
              </w:rPr>
              <w:t>[data]</w:t>
            </w:r>
          </w:p>
        </w:tc>
        <w:tc>
          <w:tcPr>
            <w:tcW w:w="5245" w:type="dxa"/>
            <w:vAlign w:val="center"/>
          </w:tcPr>
          <w:p w14:paraId="17F5D86C" w14:textId="77777777" w:rsidR="00B849BE" w:rsidRPr="007B22DC" w:rsidRDefault="00B849BE" w:rsidP="001875B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B22DC">
              <w:rPr>
                <w:rFonts w:ascii="Calibri" w:hAnsi="Calibri" w:cs="Calibri"/>
                <w:sz w:val="16"/>
                <w:szCs w:val="16"/>
              </w:rPr>
              <w:t>[podpisy osób upoważnionych</w:t>
            </w:r>
            <w:r w:rsidRPr="007B22DC">
              <w:rPr>
                <w:rFonts w:ascii="Calibri" w:hAnsi="Calibri" w:cs="Calibri"/>
                <w:sz w:val="16"/>
                <w:szCs w:val="16"/>
              </w:rPr>
              <w:br/>
              <w:t>do składania oświadczeń woli w imieniu Wykonawcy]</w:t>
            </w:r>
          </w:p>
        </w:tc>
      </w:tr>
    </w:tbl>
    <w:p w14:paraId="4FCAE8AB" w14:textId="77777777" w:rsidR="00B849BE" w:rsidRPr="00B849BE" w:rsidRDefault="00B849BE" w:rsidP="00B849BE">
      <w:pPr>
        <w:pStyle w:val="NormalnyWeb"/>
        <w:spacing w:before="0" w:beforeAutospacing="0" w:after="0"/>
        <w:ind w:left="360"/>
        <w:jc w:val="both"/>
        <w:rPr>
          <w:rFonts w:ascii="Calibri" w:hAnsi="Calibri" w:cs="Calibri"/>
          <w:sz w:val="22"/>
          <w:szCs w:val="22"/>
        </w:rPr>
      </w:pPr>
    </w:p>
    <w:sectPr w:rsidR="00B849BE" w:rsidRPr="00B849BE" w:rsidSect="00AB27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C336F" w14:textId="77777777" w:rsidR="00743503" w:rsidRDefault="00743503" w:rsidP="00204A89">
      <w:r>
        <w:separator/>
      </w:r>
    </w:p>
  </w:endnote>
  <w:endnote w:type="continuationSeparator" w:id="0">
    <w:p w14:paraId="644FDCCB" w14:textId="77777777" w:rsidR="00743503" w:rsidRDefault="00743503" w:rsidP="00204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92C40" w14:textId="77777777" w:rsidR="00D6033E" w:rsidRPr="00D66DF7" w:rsidRDefault="009A4366" w:rsidP="000357CA">
    <w:pPr>
      <w:pStyle w:val="Nagwek"/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pict w14:anchorId="2EE5DDC2">
        <v:rect id="_x0000_i1035" style="width:453.6pt;height:1pt" o:hralign="center" o:hrstd="t" o:hrnoshade="t" o:hr="t" fillcolor="black [3213]" stroked="f"/>
      </w:pict>
    </w:r>
  </w:p>
  <w:p w14:paraId="72B105F4" w14:textId="6D267C4A" w:rsidR="00CB71E3" w:rsidRPr="00CB71E3" w:rsidRDefault="00CB71E3" w:rsidP="00617D17">
    <w:pPr>
      <w:pStyle w:val="Stopka"/>
      <w:jc w:val="center"/>
      <w:rPr>
        <w:rFonts w:ascii="Calibri" w:eastAsia="Arial Unicode MS" w:hAnsi="Calibri" w:cs="Calibri"/>
        <w:sz w:val="20"/>
        <w:szCs w:val="20"/>
      </w:rPr>
    </w:pPr>
    <w:r w:rsidRPr="00CB71E3">
      <w:rPr>
        <w:rFonts w:ascii="Calibri" w:eastAsia="Arial Unicode MS" w:hAnsi="Calibri" w:cs="Calibri"/>
        <w:sz w:val="20"/>
        <w:szCs w:val="20"/>
      </w:rPr>
      <w:t>Zdolni z Pomorza – Powiat Starogardzki II</w:t>
    </w:r>
  </w:p>
  <w:p w14:paraId="4F21B5C1" w14:textId="77777777" w:rsidR="00D6033E" w:rsidRDefault="00D6033E" w:rsidP="00617D17">
    <w:pPr>
      <w:pStyle w:val="Stopka"/>
      <w:jc w:val="center"/>
      <w:rPr>
        <w:rFonts w:ascii="Calibri" w:eastAsia="Arial Unicode MS" w:hAnsi="Calibri" w:cs="Calibri"/>
        <w:sz w:val="20"/>
        <w:szCs w:val="20"/>
      </w:rPr>
    </w:pPr>
    <w:r w:rsidRPr="00CB71E3">
      <w:rPr>
        <w:rFonts w:ascii="Calibri" w:eastAsia="Arial Unicode MS" w:hAnsi="Calibri" w:cs="Calibri"/>
        <w:sz w:val="20"/>
        <w:szCs w:val="20"/>
      </w:rPr>
      <w:t>Fundusze Europejskie dla Pomorza 2021-2027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146FA" w14:textId="77777777" w:rsidR="001E0AAA" w:rsidRPr="00D66DF7" w:rsidRDefault="009A4366" w:rsidP="000357CA">
    <w:pPr>
      <w:pStyle w:val="Nagwek"/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pict w14:anchorId="052A6DC1">
        <v:rect id="_x0000_i1027" style="width:453.6pt;height:1pt" o:hralign="center" o:hrstd="t" o:hrnoshade="t" o:hr="t" fillcolor="black [3213]" stroked="f"/>
      </w:pict>
    </w:r>
  </w:p>
  <w:p w14:paraId="33C9E171" w14:textId="77777777" w:rsidR="001E0AAA" w:rsidRPr="00CB71E3" w:rsidRDefault="001E0AAA" w:rsidP="00617D17">
    <w:pPr>
      <w:pStyle w:val="Stopka"/>
      <w:jc w:val="center"/>
      <w:rPr>
        <w:rFonts w:ascii="Calibri" w:eastAsia="Arial Unicode MS" w:hAnsi="Calibri" w:cs="Calibri"/>
        <w:sz w:val="20"/>
        <w:szCs w:val="20"/>
      </w:rPr>
    </w:pPr>
    <w:r w:rsidRPr="00CB71E3">
      <w:rPr>
        <w:rFonts w:ascii="Calibri" w:eastAsia="Arial Unicode MS" w:hAnsi="Calibri" w:cs="Calibri"/>
        <w:sz w:val="20"/>
        <w:szCs w:val="20"/>
      </w:rPr>
      <w:t>Zdolni z Pomorza – Powiat Starogardzki II</w:t>
    </w:r>
  </w:p>
  <w:p w14:paraId="62DA757B" w14:textId="77777777" w:rsidR="001E0AAA" w:rsidRDefault="001E0AAA" w:rsidP="00617D17">
    <w:pPr>
      <w:pStyle w:val="Stopka"/>
      <w:jc w:val="center"/>
      <w:rPr>
        <w:rFonts w:ascii="Calibri" w:eastAsia="Arial Unicode MS" w:hAnsi="Calibri" w:cs="Calibri"/>
        <w:sz w:val="20"/>
        <w:szCs w:val="20"/>
      </w:rPr>
    </w:pPr>
    <w:r w:rsidRPr="00CB71E3">
      <w:rPr>
        <w:rFonts w:ascii="Calibri" w:eastAsia="Arial Unicode MS" w:hAnsi="Calibri" w:cs="Calibri"/>
        <w:sz w:val="20"/>
        <w:szCs w:val="20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9145EC" w14:textId="77777777" w:rsidR="00743503" w:rsidRDefault="00743503" w:rsidP="00204A89">
      <w:r>
        <w:separator/>
      </w:r>
    </w:p>
  </w:footnote>
  <w:footnote w:type="continuationSeparator" w:id="0">
    <w:p w14:paraId="5E33963A" w14:textId="77777777" w:rsidR="00743503" w:rsidRDefault="00743503" w:rsidP="00204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2E3F6" w14:textId="41C43D8B" w:rsidR="00D6033E" w:rsidRPr="000A50FA" w:rsidRDefault="00D6033E" w:rsidP="000A50FA">
    <w:pPr>
      <w:pStyle w:val="Nagwek"/>
      <w:jc w:val="right"/>
      <w:rPr>
        <w:rFonts w:ascii="Calibri" w:hAnsi="Calibri" w:cs="Calibri"/>
        <w:sz w:val="18"/>
        <w:szCs w:val="18"/>
      </w:rPr>
    </w:pPr>
    <w:r w:rsidRPr="000A50FA">
      <w:rPr>
        <w:rFonts w:ascii="Calibri" w:hAnsi="Calibri" w:cs="Calibri"/>
        <w:noProof/>
        <w:sz w:val="18"/>
        <w:szCs w:val="18"/>
        <w:lang w:eastAsia="pl-PL" w:bidi="ar-SA"/>
      </w:rPr>
      <w:drawing>
        <wp:anchor distT="0" distB="0" distL="114300" distR="114300" simplePos="0" relativeHeight="251658240" behindDoc="1" locked="0" layoutInCell="1" allowOverlap="1" wp14:anchorId="5112E25D" wp14:editId="7EB298CD">
          <wp:simplePos x="0" y="0"/>
          <wp:positionH relativeFrom="margin">
            <wp:align>center</wp:align>
          </wp:positionH>
          <wp:positionV relativeFrom="paragraph">
            <wp:posOffset>-266700</wp:posOffset>
          </wp:positionV>
          <wp:extent cx="6922800" cy="806400"/>
          <wp:effectExtent l="0" t="0" r="0" b="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2800" cy="806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B71E3">
      <w:rPr>
        <w:rFonts w:ascii="Calibri" w:eastAsia="Arial Unicode MS" w:hAnsi="Calibri" w:cs="Calibri"/>
        <w:kern w:val="0"/>
        <w:sz w:val="18"/>
        <w:szCs w:val="18"/>
        <w:lang w:eastAsia="pl-PL" w:bidi="ar-SA"/>
      </w:rPr>
      <w:t>Z3/WI.042.3.2024</w:t>
    </w:r>
  </w:p>
  <w:p w14:paraId="3BCE0685" w14:textId="61C1834F" w:rsidR="00D6033E" w:rsidRDefault="009A4366" w:rsidP="000A50FA">
    <w:pPr>
      <w:pStyle w:val="Nagwek"/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pict w14:anchorId="60D18AAA">
        <v:rect id="_x0000_i1034" style="width:453.6pt;height:1pt" o:hralign="center" o:hrstd="t" o:hrnoshade="t" o:hr="t" fillcolor="black [3213]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ahoma" w:eastAsia="Times New Roman" w:hAnsi="Tahoma" w:cs="Tahoma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19"/>
        <w:szCs w:val="19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  <w:rPr>
        <w:rFonts w:ascii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ascii="Tahoma" w:eastAsia="Times New Roman" w:hAnsi="Tahoma" w:cs="Tahoma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19"/>
        <w:szCs w:val="19"/>
        <w:u w:val="none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0"/>
        </w:tabs>
      </w:pPr>
      <w:rPr>
        <w:rFonts w:ascii="Tahoma" w:hAnsi="Tahoma" w:cs="Tahoma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ascii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0"/>
        </w:tabs>
      </w:pPr>
      <w:rPr>
        <w:rFonts w:ascii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6">
      <w:start w:val="1"/>
      <w:numFmt w:val="decimal"/>
      <w:lvlText w:val="%7)"/>
      <w:lvlJc w:val="left"/>
      <w:pPr>
        <w:tabs>
          <w:tab w:val="num" w:pos="0"/>
        </w:tabs>
      </w:pPr>
      <w:rPr>
        <w:rFonts w:ascii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7">
      <w:start w:val="1"/>
      <w:numFmt w:val="decimal"/>
      <w:lvlText w:val="%8)"/>
      <w:lvlJc w:val="left"/>
      <w:pPr>
        <w:tabs>
          <w:tab w:val="num" w:pos="0"/>
        </w:tabs>
      </w:pPr>
      <w:rPr>
        <w:rFonts w:ascii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8">
      <w:start w:val="1"/>
      <w:numFmt w:val="decimal"/>
      <w:lvlText w:val="%9)"/>
      <w:lvlJc w:val="left"/>
      <w:pPr>
        <w:tabs>
          <w:tab w:val="num" w:pos="0"/>
        </w:tabs>
      </w:pPr>
      <w:rPr>
        <w:rFonts w:ascii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</w:abstractNum>
  <w:abstractNum w:abstractNumId="1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Calibri" w:eastAsia="Times New Roman" w:hAnsi="Calibri" w:cs="Times New Roman" w:hint="default"/>
        <w:kern w:val="1"/>
        <w:sz w:val="22"/>
        <w:szCs w:val="22"/>
      </w:rPr>
    </w:lvl>
  </w:abstractNum>
  <w:abstractNum w:abstractNumId="2" w15:restartNumberingAfterBreak="0">
    <w:nsid w:val="00000013"/>
    <w:multiLevelType w:val="singleLevel"/>
    <w:tmpl w:val="00000013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137" w:hanging="570"/>
      </w:pPr>
      <w:rPr>
        <w:rFonts w:ascii="Calibri" w:eastAsia="Times New Roman" w:hAnsi="Calibri" w:cs="Calibri" w:hint="default"/>
        <w:kern w:val="1"/>
        <w:sz w:val="22"/>
        <w:szCs w:val="22"/>
      </w:rPr>
    </w:lvl>
  </w:abstractNum>
  <w:abstractNum w:abstractNumId="3" w15:restartNumberingAfterBreak="0">
    <w:nsid w:val="0000002A"/>
    <w:multiLevelType w:val="singleLevel"/>
    <w:tmpl w:val="0000002A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/>
        <w:kern w:val="1"/>
        <w:sz w:val="22"/>
        <w:szCs w:val="22"/>
      </w:rPr>
    </w:lvl>
  </w:abstractNum>
  <w:abstractNum w:abstractNumId="4" w15:restartNumberingAfterBreak="0">
    <w:nsid w:val="06AE0439"/>
    <w:multiLevelType w:val="hybridMultilevel"/>
    <w:tmpl w:val="4F5CE7FC"/>
    <w:lvl w:ilvl="0" w:tplc="555E51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5B1C72"/>
    <w:multiLevelType w:val="multilevel"/>
    <w:tmpl w:val="E1EA53B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Calibri" w:hAnsi="Calibri" w:cs="Calibri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ascii="Calibri" w:hAnsi="Calibri" w:cs="Calibri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Calibri" w:hAnsi="Calibri" w:cs="Calibri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ascii="Calibri" w:hAnsi="Calibri" w:cs="Calibri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Calibri" w:hAnsi="Calibri" w:cs="Calibri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ascii="Calibri" w:hAnsi="Calibri" w:cs="Calibri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Calibri" w:hAnsi="Calibri" w:cs="Calibri" w:hint="default"/>
        <w:sz w:val="20"/>
        <w:szCs w:val="20"/>
      </w:rPr>
    </w:lvl>
  </w:abstractNum>
  <w:abstractNum w:abstractNumId="6" w15:restartNumberingAfterBreak="0">
    <w:nsid w:val="11BD27B1"/>
    <w:multiLevelType w:val="multilevel"/>
    <w:tmpl w:val="B18CD9B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Calibri" w:hAnsi="Calibri" w:cs="Calibri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ascii="Calibri" w:hAnsi="Calibri" w:cs="Calibri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Calibri" w:hAnsi="Calibri" w:cs="Calibri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ascii="Calibri" w:hAnsi="Calibri" w:cs="Calibri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Calibri" w:hAnsi="Calibri" w:cs="Calibri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ascii="Calibri" w:hAnsi="Calibri" w:cs="Calibri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Calibri" w:hAnsi="Calibri" w:cs="Calibri" w:hint="default"/>
        <w:sz w:val="20"/>
        <w:szCs w:val="20"/>
      </w:rPr>
    </w:lvl>
  </w:abstractNum>
  <w:abstractNum w:abstractNumId="7" w15:restartNumberingAfterBreak="0">
    <w:nsid w:val="19A5130F"/>
    <w:multiLevelType w:val="hybridMultilevel"/>
    <w:tmpl w:val="C6A8D948"/>
    <w:lvl w:ilvl="0" w:tplc="3C1E9E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28E4A86"/>
    <w:multiLevelType w:val="hybridMultilevel"/>
    <w:tmpl w:val="E1447CF0"/>
    <w:name w:val="WW8Num222222"/>
    <w:styleLink w:val="WW8Num131"/>
    <w:lvl w:ilvl="0" w:tplc="A8289B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3B04CA9"/>
    <w:multiLevelType w:val="hybridMultilevel"/>
    <w:tmpl w:val="0AC0AD58"/>
    <w:lvl w:ilvl="0" w:tplc="B478FB32">
      <w:start w:val="1"/>
      <w:numFmt w:val="decimal"/>
      <w:lvlText w:val="%1."/>
      <w:lvlJc w:val="left"/>
      <w:pPr>
        <w:ind w:left="360" w:hanging="360"/>
      </w:pPr>
      <w:rPr>
        <w:rFonts w:cs="Times New Roman"/>
        <w:strike w:val="0"/>
      </w:rPr>
    </w:lvl>
    <w:lvl w:ilvl="1" w:tplc="24FC32C4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71EAB504">
      <w:start w:val="1"/>
      <w:numFmt w:val="decimal"/>
      <w:lvlText w:val="%4."/>
      <w:lvlJc w:val="left"/>
      <w:pPr>
        <w:ind w:left="2520" w:hanging="360"/>
      </w:pPr>
      <w:rPr>
        <w:rFonts w:ascii="Calibri" w:eastAsia="SimSun" w:hAnsi="Calibri" w:cs="Calibri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F580C7C"/>
    <w:multiLevelType w:val="hybridMultilevel"/>
    <w:tmpl w:val="F03A6212"/>
    <w:lvl w:ilvl="0" w:tplc="D4507CE0">
      <w:start w:val="1"/>
      <w:numFmt w:val="decimal"/>
      <w:lvlText w:val="%1)"/>
      <w:lvlJc w:val="left"/>
      <w:pPr>
        <w:ind w:left="360" w:firstLine="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667CF0"/>
    <w:multiLevelType w:val="hybridMultilevel"/>
    <w:tmpl w:val="4F5CE7FC"/>
    <w:lvl w:ilvl="0" w:tplc="555E51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9B75487"/>
    <w:multiLevelType w:val="hybridMultilevel"/>
    <w:tmpl w:val="C4FCB4EC"/>
    <w:lvl w:ilvl="0" w:tplc="4B8CC3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73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45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17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289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61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33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05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5772" w:hanging="180"/>
      </w:pPr>
      <w:rPr>
        <w:rFonts w:cs="Times New Roman"/>
      </w:rPr>
    </w:lvl>
  </w:abstractNum>
  <w:abstractNum w:abstractNumId="13" w15:restartNumberingAfterBreak="0">
    <w:nsid w:val="3A5E7102"/>
    <w:multiLevelType w:val="hybridMultilevel"/>
    <w:tmpl w:val="C4FCB4EC"/>
    <w:lvl w:ilvl="0" w:tplc="4B8CC3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73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45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17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289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61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33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05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5772" w:hanging="180"/>
      </w:pPr>
      <w:rPr>
        <w:rFonts w:cs="Times New Roman"/>
      </w:rPr>
    </w:lvl>
  </w:abstractNum>
  <w:abstractNum w:abstractNumId="14" w15:restartNumberingAfterBreak="0">
    <w:nsid w:val="3B2C3FA9"/>
    <w:multiLevelType w:val="hybridMultilevel"/>
    <w:tmpl w:val="942CC53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4FC32C4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71EAB504">
      <w:start w:val="1"/>
      <w:numFmt w:val="decimal"/>
      <w:lvlText w:val="%4."/>
      <w:lvlJc w:val="left"/>
      <w:pPr>
        <w:ind w:left="2520" w:hanging="360"/>
      </w:pPr>
      <w:rPr>
        <w:rFonts w:ascii="Calibri" w:eastAsia="SimSun" w:hAnsi="Calibri" w:cs="Calibri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3E423879"/>
    <w:multiLevelType w:val="hybridMultilevel"/>
    <w:tmpl w:val="05AE3654"/>
    <w:styleLink w:val="WW8Num1431"/>
    <w:lvl w:ilvl="0" w:tplc="6E341B50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Arial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4A0CFF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FAA2D25"/>
    <w:multiLevelType w:val="multilevel"/>
    <w:tmpl w:val="50FC54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4F176569"/>
    <w:multiLevelType w:val="hybridMultilevel"/>
    <w:tmpl w:val="C4FCB4EC"/>
    <w:lvl w:ilvl="0" w:tplc="4B8CC3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73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45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17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289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61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33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05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5772" w:hanging="180"/>
      </w:pPr>
      <w:rPr>
        <w:rFonts w:cs="Times New Roman"/>
      </w:rPr>
    </w:lvl>
  </w:abstractNum>
  <w:abstractNum w:abstractNumId="18" w15:restartNumberingAfterBreak="0">
    <w:nsid w:val="53E715D1"/>
    <w:multiLevelType w:val="multilevel"/>
    <w:tmpl w:val="34F05A9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Calibri" w:hAnsi="Calibri" w:cs="Calibri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ascii="Calibri" w:hAnsi="Calibri" w:cs="Calibri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Calibri" w:hAnsi="Calibri" w:cs="Calibri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ascii="Calibri" w:hAnsi="Calibri" w:cs="Calibri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Calibri" w:hAnsi="Calibri" w:cs="Calibri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ascii="Calibri" w:hAnsi="Calibri" w:cs="Calibri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Calibri" w:hAnsi="Calibri" w:cs="Calibri" w:hint="default"/>
        <w:sz w:val="20"/>
        <w:szCs w:val="20"/>
      </w:rPr>
    </w:lvl>
  </w:abstractNum>
  <w:abstractNum w:abstractNumId="19" w15:restartNumberingAfterBreak="0">
    <w:nsid w:val="54EC1AAA"/>
    <w:multiLevelType w:val="multilevel"/>
    <w:tmpl w:val="2D3E2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205677"/>
    <w:multiLevelType w:val="hybridMultilevel"/>
    <w:tmpl w:val="469A072A"/>
    <w:lvl w:ilvl="0" w:tplc="4982790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5732F9"/>
    <w:multiLevelType w:val="hybridMultilevel"/>
    <w:tmpl w:val="C6A8D948"/>
    <w:lvl w:ilvl="0" w:tplc="3C1E9E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ECD2B4D"/>
    <w:multiLevelType w:val="hybridMultilevel"/>
    <w:tmpl w:val="C6A8D948"/>
    <w:lvl w:ilvl="0" w:tplc="3C1E9E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3810519"/>
    <w:multiLevelType w:val="hybridMultilevel"/>
    <w:tmpl w:val="0AC0AD58"/>
    <w:lvl w:ilvl="0" w:tplc="B478FB32">
      <w:start w:val="1"/>
      <w:numFmt w:val="decimal"/>
      <w:lvlText w:val="%1."/>
      <w:lvlJc w:val="left"/>
      <w:pPr>
        <w:ind w:left="360" w:hanging="360"/>
      </w:pPr>
      <w:rPr>
        <w:rFonts w:cs="Times New Roman"/>
        <w:strike w:val="0"/>
      </w:rPr>
    </w:lvl>
    <w:lvl w:ilvl="1" w:tplc="24FC32C4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71EAB504">
      <w:start w:val="1"/>
      <w:numFmt w:val="decimal"/>
      <w:lvlText w:val="%4."/>
      <w:lvlJc w:val="left"/>
      <w:pPr>
        <w:ind w:left="2520" w:hanging="360"/>
      </w:pPr>
      <w:rPr>
        <w:rFonts w:ascii="Calibri" w:eastAsia="SimSun" w:hAnsi="Calibri" w:cs="Calibri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6BBC6932"/>
    <w:multiLevelType w:val="hybridMultilevel"/>
    <w:tmpl w:val="048CC62E"/>
    <w:lvl w:ilvl="0" w:tplc="726626F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56C4C"/>
    <w:multiLevelType w:val="multilevel"/>
    <w:tmpl w:val="CE52BCD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Calibri" w:hAnsi="Calibri" w:cs="Calibri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ascii="Calibri" w:hAnsi="Calibri" w:cs="Calibri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Calibri" w:hAnsi="Calibri" w:cs="Calibri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ascii="Calibri" w:hAnsi="Calibri" w:cs="Calibri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Calibri" w:hAnsi="Calibri" w:cs="Calibri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ascii="Calibri" w:hAnsi="Calibri" w:cs="Calibri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Calibri" w:hAnsi="Calibri" w:cs="Calibri" w:hint="default"/>
        <w:sz w:val="20"/>
        <w:szCs w:val="20"/>
      </w:rPr>
    </w:lvl>
  </w:abstractNum>
  <w:abstractNum w:abstractNumId="26" w15:restartNumberingAfterBreak="0">
    <w:nsid w:val="6DA17714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D5076B"/>
    <w:multiLevelType w:val="hybridMultilevel"/>
    <w:tmpl w:val="2052398C"/>
    <w:lvl w:ilvl="0" w:tplc="25C2F3CE">
      <w:start w:val="1"/>
      <w:numFmt w:val="decimal"/>
      <w:lvlText w:val="%1."/>
      <w:legacy w:legacy="1" w:legacySpace="0" w:legacyIndent="350"/>
      <w:lvlJc w:val="left"/>
      <w:rPr>
        <w:rFonts w:ascii="Calibri" w:hAnsi="Calibri" w:cs="Calibri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0C34868C">
      <w:start w:val="1"/>
      <w:numFmt w:val="decimal"/>
      <w:lvlText w:val="%4)"/>
      <w:lvlJc w:val="left"/>
      <w:pPr>
        <w:ind w:left="644" w:hanging="360"/>
      </w:pPr>
      <w:rPr>
        <w:rFonts w:ascii="Carlito" w:eastAsia="Times New Roman" w:hAnsi="Carlito" w:cs="Carlito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1DA0ABF"/>
    <w:multiLevelType w:val="hybridMultilevel"/>
    <w:tmpl w:val="C6A8D948"/>
    <w:lvl w:ilvl="0" w:tplc="3C1E9E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3345354"/>
    <w:multiLevelType w:val="hybridMultilevel"/>
    <w:tmpl w:val="942CC53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4FC32C4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71EAB504">
      <w:start w:val="1"/>
      <w:numFmt w:val="decimal"/>
      <w:lvlText w:val="%4."/>
      <w:lvlJc w:val="left"/>
      <w:pPr>
        <w:ind w:left="2520" w:hanging="360"/>
      </w:pPr>
      <w:rPr>
        <w:rFonts w:ascii="Calibri" w:eastAsia="SimSun" w:hAnsi="Calibri" w:cs="Calibri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95B6401"/>
    <w:multiLevelType w:val="hybridMultilevel"/>
    <w:tmpl w:val="028634D2"/>
    <w:lvl w:ilvl="0" w:tplc="E404FA58">
      <w:start w:val="1"/>
      <w:numFmt w:val="decimal"/>
      <w:lvlText w:val="%1."/>
      <w:legacy w:legacy="1" w:legacySpace="0" w:legacyIndent="350"/>
      <w:lvlJc w:val="left"/>
      <w:rPr>
        <w:rFonts w:ascii="Calibri" w:hAnsi="Calibri" w:cs="Calibri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-648"/>
        </w:tabs>
        <w:ind w:left="-648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72"/>
        </w:tabs>
        <w:ind w:left="72" w:hanging="180"/>
      </w:pPr>
      <w:rPr>
        <w:rFonts w:cs="Times New Roman"/>
      </w:rPr>
    </w:lvl>
    <w:lvl w:ilvl="3" w:tplc="0C34868C">
      <w:start w:val="1"/>
      <w:numFmt w:val="decimal"/>
      <w:lvlText w:val="%4)"/>
      <w:lvlJc w:val="left"/>
      <w:pPr>
        <w:ind w:left="-1444" w:hanging="360"/>
      </w:pPr>
      <w:rPr>
        <w:rFonts w:ascii="Carlito" w:eastAsia="Times New Roman" w:hAnsi="Carlito" w:cs="Carlito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1512"/>
        </w:tabs>
        <w:ind w:left="15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2232"/>
        </w:tabs>
        <w:ind w:left="22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2952"/>
        </w:tabs>
        <w:ind w:left="29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3672"/>
        </w:tabs>
        <w:ind w:left="36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392"/>
        </w:tabs>
        <w:ind w:left="4392" w:hanging="180"/>
      </w:pPr>
      <w:rPr>
        <w:rFonts w:cs="Times New Roman"/>
      </w:rPr>
    </w:lvl>
  </w:abstractNum>
  <w:abstractNum w:abstractNumId="31" w15:restartNumberingAfterBreak="0">
    <w:nsid w:val="7ED87958"/>
    <w:multiLevelType w:val="multilevel"/>
    <w:tmpl w:val="50FC54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7EF26391"/>
    <w:multiLevelType w:val="multilevel"/>
    <w:tmpl w:val="04B26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FA70747"/>
    <w:multiLevelType w:val="hybridMultilevel"/>
    <w:tmpl w:val="028634D2"/>
    <w:lvl w:ilvl="0" w:tplc="E404FA58">
      <w:start w:val="1"/>
      <w:numFmt w:val="decimal"/>
      <w:lvlText w:val="%1."/>
      <w:legacy w:legacy="1" w:legacySpace="0" w:legacyIndent="350"/>
      <w:lvlJc w:val="left"/>
      <w:rPr>
        <w:rFonts w:ascii="Calibri" w:hAnsi="Calibri" w:cs="Calibri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-648"/>
        </w:tabs>
        <w:ind w:left="-648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72"/>
        </w:tabs>
        <w:ind w:left="72" w:hanging="180"/>
      </w:pPr>
      <w:rPr>
        <w:rFonts w:cs="Times New Roman"/>
      </w:rPr>
    </w:lvl>
    <w:lvl w:ilvl="3" w:tplc="0C34868C">
      <w:start w:val="1"/>
      <w:numFmt w:val="decimal"/>
      <w:lvlText w:val="%4)"/>
      <w:lvlJc w:val="left"/>
      <w:pPr>
        <w:ind w:left="-1444" w:hanging="360"/>
      </w:pPr>
      <w:rPr>
        <w:rFonts w:ascii="Carlito" w:eastAsia="Times New Roman" w:hAnsi="Carlito" w:cs="Carlito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1512"/>
        </w:tabs>
        <w:ind w:left="15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2232"/>
        </w:tabs>
        <w:ind w:left="22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2952"/>
        </w:tabs>
        <w:ind w:left="29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3672"/>
        </w:tabs>
        <w:ind w:left="36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392"/>
        </w:tabs>
        <w:ind w:left="4392" w:hanging="180"/>
      </w:pPr>
      <w:rPr>
        <w:rFonts w:cs="Times New Roman"/>
      </w:rPr>
    </w:lvl>
  </w:abstractNum>
  <w:num w:numId="1">
    <w:abstractNumId w:val="29"/>
  </w:num>
  <w:num w:numId="2">
    <w:abstractNumId w:val="8"/>
  </w:num>
  <w:num w:numId="3">
    <w:abstractNumId w:val="15"/>
  </w:num>
  <w:num w:numId="4">
    <w:abstractNumId w:val="15"/>
    <w:lvlOverride w:ilvl="0">
      <w:startOverride w:val="1"/>
      <w:lvl w:ilvl="0" w:tplc="6E341B50">
        <w:start w:val="1"/>
        <w:numFmt w:val="decimal"/>
        <w:pStyle w:val="Listapunktowana3"/>
        <w:lvlText w:val="%1."/>
        <w:lvlJc w:val="left"/>
        <w:pPr>
          <w:tabs>
            <w:tab w:val="num" w:pos="-360"/>
          </w:tabs>
          <w:ind w:left="-360" w:hanging="360"/>
        </w:pPr>
        <w:rPr>
          <w:rFonts w:cs="Times New Roman"/>
          <w:b w:val="0"/>
          <w:i w:val="0"/>
          <w:sz w:val="20"/>
          <w:szCs w:val="20"/>
        </w:rPr>
      </w:lvl>
    </w:lvlOverride>
  </w:num>
  <w:num w:numId="5">
    <w:abstractNumId w:val="20"/>
  </w:num>
  <w:num w:numId="6">
    <w:abstractNumId w:val="9"/>
  </w:num>
  <w:num w:numId="7">
    <w:abstractNumId w:val="23"/>
  </w:num>
  <w:num w:numId="8">
    <w:abstractNumId w:val="24"/>
  </w:num>
  <w:num w:numId="9">
    <w:abstractNumId w:val="12"/>
  </w:num>
  <w:num w:numId="10">
    <w:abstractNumId w:val="17"/>
  </w:num>
  <w:num w:numId="11">
    <w:abstractNumId w:val="27"/>
  </w:num>
  <w:num w:numId="12">
    <w:abstractNumId w:val="30"/>
  </w:num>
  <w:num w:numId="13">
    <w:abstractNumId w:val="10"/>
  </w:num>
  <w:num w:numId="14">
    <w:abstractNumId w:val="4"/>
  </w:num>
  <w:num w:numId="15">
    <w:abstractNumId w:val="14"/>
  </w:num>
  <w:num w:numId="16">
    <w:abstractNumId w:val="11"/>
  </w:num>
  <w:num w:numId="17">
    <w:abstractNumId w:val="28"/>
  </w:num>
  <w:num w:numId="18">
    <w:abstractNumId w:val="21"/>
  </w:num>
  <w:num w:numId="19">
    <w:abstractNumId w:val="22"/>
  </w:num>
  <w:num w:numId="20">
    <w:abstractNumId w:val="13"/>
  </w:num>
  <w:num w:numId="21">
    <w:abstractNumId w:val="33"/>
  </w:num>
  <w:num w:numId="22">
    <w:abstractNumId w:val="7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32"/>
    <w:lvlOverride w:ilvl="0">
      <w:startOverride w:val="1"/>
    </w:lvlOverride>
  </w:num>
  <w:num w:numId="30">
    <w:abstractNumId w:val="19"/>
  </w:num>
  <w:num w:numId="31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hdrShapeDefaults>
    <o:shapedefaults v:ext="edit" spidmax="819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884"/>
    <w:rsid w:val="00016DDA"/>
    <w:rsid w:val="00023641"/>
    <w:rsid w:val="00030375"/>
    <w:rsid w:val="00030A9E"/>
    <w:rsid w:val="000325F2"/>
    <w:rsid w:val="000357CA"/>
    <w:rsid w:val="000424A8"/>
    <w:rsid w:val="000535BD"/>
    <w:rsid w:val="00057842"/>
    <w:rsid w:val="00072936"/>
    <w:rsid w:val="00074A91"/>
    <w:rsid w:val="00077EF7"/>
    <w:rsid w:val="00081630"/>
    <w:rsid w:val="00095BBF"/>
    <w:rsid w:val="000A2F1F"/>
    <w:rsid w:val="000A468D"/>
    <w:rsid w:val="000A4FCB"/>
    <w:rsid w:val="000A50FA"/>
    <w:rsid w:val="000B3679"/>
    <w:rsid w:val="000B4B7E"/>
    <w:rsid w:val="000C1218"/>
    <w:rsid w:val="000C55F8"/>
    <w:rsid w:val="000E108D"/>
    <w:rsid w:val="000E1541"/>
    <w:rsid w:val="000E2153"/>
    <w:rsid w:val="000E3D5C"/>
    <w:rsid w:val="000E61A1"/>
    <w:rsid w:val="000F0D11"/>
    <w:rsid w:val="000F334C"/>
    <w:rsid w:val="000F74C5"/>
    <w:rsid w:val="00104263"/>
    <w:rsid w:val="00110C3C"/>
    <w:rsid w:val="0011514F"/>
    <w:rsid w:val="00143520"/>
    <w:rsid w:val="001630F3"/>
    <w:rsid w:val="00176EC5"/>
    <w:rsid w:val="00177AB1"/>
    <w:rsid w:val="00180024"/>
    <w:rsid w:val="00183938"/>
    <w:rsid w:val="001907F9"/>
    <w:rsid w:val="00191A8A"/>
    <w:rsid w:val="001A6DD0"/>
    <w:rsid w:val="001B6992"/>
    <w:rsid w:val="001D2CD5"/>
    <w:rsid w:val="001E0AAA"/>
    <w:rsid w:val="001E6E88"/>
    <w:rsid w:val="001F3EA4"/>
    <w:rsid w:val="002007AC"/>
    <w:rsid w:val="00204A89"/>
    <w:rsid w:val="00207991"/>
    <w:rsid w:val="00222E1F"/>
    <w:rsid w:val="00223885"/>
    <w:rsid w:val="00234273"/>
    <w:rsid w:val="00240BF7"/>
    <w:rsid w:val="00242BBB"/>
    <w:rsid w:val="00246F22"/>
    <w:rsid w:val="00270D0F"/>
    <w:rsid w:val="00276941"/>
    <w:rsid w:val="002774F0"/>
    <w:rsid w:val="002823F7"/>
    <w:rsid w:val="00284D2A"/>
    <w:rsid w:val="002856E4"/>
    <w:rsid w:val="002865C8"/>
    <w:rsid w:val="00287072"/>
    <w:rsid w:val="00291EB8"/>
    <w:rsid w:val="00291EC6"/>
    <w:rsid w:val="00296772"/>
    <w:rsid w:val="002A10EC"/>
    <w:rsid w:val="002A13CE"/>
    <w:rsid w:val="002A61F8"/>
    <w:rsid w:val="002A7A29"/>
    <w:rsid w:val="002B48C1"/>
    <w:rsid w:val="002C4BF4"/>
    <w:rsid w:val="002C4F59"/>
    <w:rsid w:val="002C7945"/>
    <w:rsid w:val="002D5901"/>
    <w:rsid w:val="002F6163"/>
    <w:rsid w:val="002F7688"/>
    <w:rsid w:val="00302BFF"/>
    <w:rsid w:val="00303445"/>
    <w:rsid w:val="00304897"/>
    <w:rsid w:val="00316BBA"/>
    <w:rsid w:val="00320D58"/>
    <w:rsid w:val="00324C52"/>
    <w:rsid w:val="003373BD"/>
    <w:rsid w:val="003413BC"/>
    <w:rsid w:val="0034218F"/>
    <w:rsid w:val="0034407C"/>
    <w:rsid w:val="00344178"/>
    <w:rsid w:val="0034477D"/>
    <w:rsid w:val="00382ABD"/>
    <w:rsid w:val="00384BEF"/>
    <w:rsid w:val="003B4B6D"/>
    <w:rsid w:val="003B573B"/>
    <w:rsid w:val="003B6AD4"/>
    <w:rsid w:val="003C7AF8"/>
    <w:rsid w:val="003D15BF"/>
    <w:rsid w:val="003E1C3B"/>
    <w:rsid w:val="003E32FF"/>
    <w:rsid w:val="003E66D0"/>
    <w:rsid w:val="003E7759"/>
    <w:rsid w:val="004365D3"/>
    <w:rsid w:val="00440884"/>
    <w:rsid w:val="004429D6"/>
    <w:rsid w:val="00444AD2"/>
    <w:rsid w:val="004509BD"/>
    <w:rsid w:val="00457CF3"/>
    <w:rsid w:val="00467DF7"/>
    <w:rsid w:val="00477DBC"/>
    <w:rsid w:val="00480DE0"/>
    <w:rsid w:val="004922B7"/>
    <w:rsid w:val="00495082"/>
    <w:rsid w:val="004957C7"/>
    <w:rsid w:val="004A1DBA"/>
    <w:rsid w:val="004B4826"/>
    <w:rsid w:val="004B6A52"/>
    <w:rsid w:val="004B7A1D"/>
    <w:rsid w:val="004D1BB9"/>
    <w:rsid w:val="004D37DE"/>
    <w:rsid w:val="004E584C"/>
    <w:rsid w:val="004F77CF"/>
    <w:rsid w:val="00516288"/>
    <w:rsid w:val="005248C3"/>
    <w:rsid w:val="005375B9"/>
    <w:rsid w:val="00543E35"/>
    <w:rsid w:val="005444C0"/>
    <w:rsid w:val="005457D2"/>
    <w:rsid w:val="00560192"/>
    <w:rsid w:val="00562061"/>
    <w:rsid w:val="00566FAF"/>
    <w:rsid w:val="00570540"/>
    <w:rsid w:val="00571D79"/>
    <w:rsid w:val="005833E4"/>
    <w:rsid w:val="00594892"/>
    <w:rsid w:val="005B6250"/>
    <w:rsid w:val="005D2592"/>
    <w:rsid w:val="005D27AF"/>
    <w:rsid w:val="005E05B2"/>
    <w:rsid w:val="005E069D"/>
    <w:rsid w:val="005E2E09"/>
    <w:rsid w:val="005E68F6"/>
    <w:rsid w:val="0061526C"/>
    <w:rsid w:val="00617D17"/>
    <w:rsid w:val="006213D3"/>
    <w:rsid w:val="006222D0"/>
    <w:rsid w:val="0063105F"/>
    <w:rsid w:val="0064363C"/>
    <w:rsid w:val="00653150"/>
    <w:rsid w:val="00662959"/>
    <w:rsid w:val="006720AE"/>
    <w:rsid w:val="00676CE7"/>
    <w:rsid w:val="00681D2C"/>
    <w:rsid w:val="006A3A57"/>
    <w:rsid w:val="006A5715"/>
    <w:rsid w:val="006A6D3C"/>
    <w:rsid w:val="006A7274"/>
    <w:rsid w:val="006C586A"/>
    <w:rsid w:val="006C7A0E"/>
    <w:rsid w:val="006D0AB7"/>
    <w:rsid w:val="006E0B62"/>
    <w:rsid w:val="006E664F"/>
    <w:rsid w:val="006F1CFC"/>
    <w:rsid w:val="006F3674"/>
    <w:rsid w:val="006F3D09"/>
    <w:rsid w:val="006F6DBB"/>
    <w:rsid w:val="006F6FC2"/>
    <w:rsid w:val="00711A8F"/>
    <w:rsid w:val="0072280D"/>
    <w:rsid w:val="007306C5"/>
    <w:rsid w:val="00731204"/>
    <w:rsid w:val="0073621F"/>
    <w:rsid w:val="00743503"/>
    <w:rsid w:val="00755478"/>
    <w:rsid w:val="00756E68"/>
    <w:rsid w:val="0076694B"/>
    <w:rsid w:val="0079286A"/>
    <w:rsid w:val="007968D2"/>
    <w:rsid w:val="007A0D1C"/>
    <w:rsid w:val="007B22DC"/>
    <w:rsid w:val="007C0D4F"/>
    <w:rsid w:val="007C0F7B"/>
    <w:rsid w:val="007C5546"/>
    <w:rsid w:val="007D4EC5"/>
    <w:rsid w:val="007D5BE9"/>
    <w:rsid w:val="007D6B90"/>
    <w:rsid w:val="007E35AD"/>
    <w:rsid w:val="007E4EB6"/>
    <w:rsid w:val="007F3CA3"/>
    <w:rsid w:val="007F7E4D"/>
    <w:rsid w:val="00813288"/>
    <w:rsid w:val="00824885"/>
    <w:rsid w:val="0083011C"/>
    <w:rsid w:val="008441F5"/>
    <w:rsid w:val="00851B59"/>
    <w:rsid w:val="008535AB"/>
    <w:rsid w:val="008560E9"/>
    <w:rsid w:val="00857FB6"/>
    <w:rsid w:val="008741DA"/>
    <w:rsid w:val="00877A18"/>
    <w:rsid w:val="008A1A8B"/>
    <w:rsid w:val="008B114B"/>
    <w:rsid w:val="008B790E"/>
    <w:rsid w:val="008C0AE9"/>
    <w:rsid w:val="008C749E"/>
    <w:rsid w:val="008D3D0E"/>
    <w:rsid w:val="008E78BC"/>
    <w:rsid w:val="008F2153"/>
    <w:rsid w:val="008F5A7C"/>
    <w:rsid w:val="00902DF3"/>
    <w:rsid w:val="0090696C"/>
    <w:rsid w:val="00913D48"/>
    <w:rsid w:val="00914A7B"/>
    <w:rsid w:val="009242B6"/>
    <w:rsid w:val="00926A2B"/>
    <w:rsid w:val="0093075F"/>
    <w:rsid w:val="00946F10"/>
    <w:rsid w:val="00953FAC"/>
    <w:rsid w:val="009544F5"/>
    <w:rsid w:val="00957839"/>
    <w:rsid w:val="009601E9"/>
    <w:rsid w:val="009621F9"/>
    <w:rsid w:val="009637F3"/>
    <w:rsid w:val="0096585B"/>
    <w:rsid w:val="00971FF9"/>
    <w:rsid w:val="00991D9E"/>
    <w:rsid w:val="009A2BFA"/>
    <w:rsid w:val="009A35CD"/>
    <w:rsid w:val="009A4366"/>
    <w:rsid w:val="009E1F12"/>
    <w:rsid w:val="009E79AF"/>
    <w:rsid w:val="009F3A88"/>
    <w:rsid w:val="009F4F5B"/>
    <w:rsid w:val="00A10157"/>
    <w:rsid w:val="00A1733A"/>
    <w:rsid w:val="00A25CC9"/>
    <w:rsid w:val="00A272D1"/>
    <w:rsid w:val="00A36456"/>
    <w:rsid w:val="00A40553"/>
    <w:rsid w:val="00A41515"/>
    <w:rsid w:val="00A45669"/>
    <w:rsid w:val="00A46182"/>
    <w:rsid w:val="00A53A58"/>
    <w:rsid w:val="00A54C5E"/>
    <w:rsid w:val="00A567ED"/>
    <w:rsid w:val="00A62328"/>
    <w:rsid w:val="00A62719"/>
    <w:rsid w:val="00A67E14"/>
    <w:rsid w:val="00A71B00"/>
    <w:rsid w:val="00A81F9E"/>
    <w:rsid w:val="00A84576"/>
    <w:rsid w:val="00A94EC2"/>
    <w:rsid w:val="00A95ECC"/>
    <w:rsid w:val="00A971B6"/>
    <w:rsid w:val="00AB2756"/>
    <w:rsid w:val="00AB6497"/>
    <w:rsid w:val="00AC318A"/>
    <w:rsid w:val="00AE3450"/>
    <w:rsid w:val="00AF3F95"/>
    <w:rsid w:val="00B00ECE"/>
    <w:rsid w:val="00B1077B"/>
    <w:rsid w:val="00B10FB5"/>
    <w:rsid w:val="00B13854"/>
    <w:rsid w:val="00B256DB"/>
    <w:rsid w:val="00B26F79"/>
    <w:rsid w:val="00B46A6D"/>
    <w:rsid w:val="00B475DD"/>
    <w:rsid w:val="00B5118A"/>
    <w:rsid w:val="00B554C7"/>
    <w:rsid w:val="00B622E7"/>
    <w:rsid w:val="00B77608"/>
    <w:rsid w:val="00B77C93"/>
    <w:rsid w:val="00B849BE"/>
    <w:rsid w:val="00B91FF2"/>
    <w:rsid w:val="00B94BC2"/>
    <w:rsid w:val="00BA296B"/>
    <w:rsid w:val="00BB62F8"/>
    <w:rsid w:val="00BC1AD7"/>
    <w:rsid w:val="00BC3639"/>
    <w:rsid w:val="00BC52CF"/>
    <w:rsid w:val="00BC6832"/>
    <w:rsid w:val="00BC6EF9"/>
    <w:rsid w:val="00BD0D3B"/>
    <w:rsid w:val="00BD5D64"/>
    <w:rsid w:val="00BE73CD"/>
    <w:rsid w:val="00BF7598"/>
    <w:rsid w:val="00C03953"/>
    <w:rsid w:val="00C17BCA"/>
    <w:rsid w:val="00C24860"/>
    <w:rsid w:val="00C264FC"/>
    <w:rsid w:val="00C26F8B"/>
    <w:rsid w:val="00C34E43"/>
    <w:rsid w:val="00C37359"/>
    <w:rsid w:val="00C403F5"/>
    <w:rsid w:val="00C40556"/>
    <w:rsid w:val="00C633F6"/>
    <w:rsid w:val="00C73975"/>
    <w:rsid w:val="00C755D8"/>
    <w:rsid w:val="00C80A93"/>
    <w:rsid w:val="00C811CE"/>
    <w:rsid w:val="00C86810"/>
    <w:rsid w:val="00C9235E"/>
    <w:rsid w:val="00CB102A"/>
    <w:rsid w:val="00CB4497"/>
    <w:rsid w:val="00CB71E3"/>
    <w:rsid w:val="00CC2198"/>
    <w:rsid w:val="00CC2F8C"/>
    <w:rsid w:val="00CC4723"/>
    <w:rsid w:val="00CC7035"/>
    <w:rsid w:val="00CD0EB7"/>
    <w:rsid w:val="00CE08EF"/>
    <w:rsid w:val="00CE42BF"/>
    <w:rsid w:val="00CE7A8D"/>
    <w:rsid w:val="00CF0E93"/>
    <w:rsid w:val="00CF68CF"/>
    <w:rsid w:val="00D035A9"/>
    <w:rsid w:val="00D03996"/>
    <w:rsid w:val="00D10C22"/>
    <w:rsid w:val="00D2707F"/>
    <w:rsid w:val="00D32969"/>
    <w:rsid w:val="00D3785C"/>
    <w:rsid w:val="00D6033E"/>
    <w:rsid w:val="00D61081"/>
    <w:rsid w:val="00D66B21"/>
    <w:rsid w:val="00D66DF7"/>
    <w:rsid w:val="00D748AC"/>
    <w:rsid w:val="00D838B1"/>
    <w:rsid w:val="00D87F8E"/>
    <w:rsid w:val="00DA211F"/>
    <w:rsid w:val="00DB0ABD"/>
    <w:rsid w:val="00DB5791"/>
    <w:rsid w:val="00DC08FC"/>
    <w:rsid w:val="00DC723F"/>
    <w:rsid w:val="00DE1AD9"/>
    <w:rsid w:val="00DF5C05"/>
    <w:rsid w:val="00E115B7"/>
    <w:rsid w:val="00E1367C"/>
    <w:rsid w:val="00E20D86"/>
    <w:rsid w:val="00E236BE"/>
    <w:rsid w:val="00E2599A"/>
    <w:rsid w:val="00E26EAE"/>
    <w:rsid w:val="00E32EA7"/>
    <w:rsid w:val="00E45692"/>
    <w:rsid w:val="00E46FAF"/>
    <w:rsid w:val="00E60A76"/>
    <w:rsid w:val="00E8358E"/>
    <w:rsid w:val="00E87976"/>
    <w:rsid w:val="00E90F5B"/>
    <w:rsid w:val="00E94891"/>
    <w:rsid w:val="00E955DC"/>
    <w:rsid w:val="00EE2752"/>
    <w:rsid w:val="00F03CF8"/>
    <w:rsid w:val="00F26A04"/>
    <w:rsid w:val="00F3085E"/>
    <w:rsid w:val="00F36CD7"/>
    <w:rsid w:val="00F407E3"/>
    <w:rsid w:val="00F521B5"/>
    <w:rsid w:val="00F7356E"/>
    <w:rsid w:val="00F817CD"/>
    <w:rsid w:val="00F834B2"/>
    <w:rsid w:val="00F929D5"/>
    <w:rsid w:val="00FA58BD"/>
    <w:rsid w:val="00FA58DD"/>
    <w:rsid w:val="00FA5AFF"/>
    <w:rsid w:val="00FB722F"/>
    <w:rsid w:val="00FC7C37"/>
    <w:rsid w:val="00FF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6"/>
    <o:shapelayout v:ext="edit">
      <o:idmap v:ext="edit" data="1"/>
    </o:shapelayout>
  </w:shapeDefaults>
  <w:decimalSymbol w:val=","/>
  <w:listSeparator w:val=";"/>
  <w14:docId w14:val="55034218"/>
  <w15:docId w15:val="{58BCE00E-4864-430F-8941-45D39181C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locked="1" w:uiPriority="0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7359"/>
    <w:pPr>
      <w:widowControl w:val="0"/>
      <w:suppressAutoHyphens/>
    </w:pPr>
    <w:rPr>
      <w:rFonts w:ascii="Times New Roman" w:eastAsia="SimSun" w:hAnsi="Times New Roman" w:cs="Arial Unicode MS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locked/>
    <w:rsid w:val="00104263"/>
    <w:pPr>
      <w:widowControl/>
      <w:tabs>
        <w:tab w:val="left" w:pos="3640"/>
        <w:tab w:val="center" w:pos="4464"/>
      </w:tabs>
      <w:suppressAutoHyphens w:val="0"/>
      <w:spacing w:before="120"/>
      <w:jc w:val="center"/>
      <w:outlineLvl w:val="0"/>
    </w:pPr>
    <w:rPr>
      <w:rFonts w:ascii="Carlito" w:eastAsia="Arial Unicode MS" w:hAnsi="Carlito" w:cs="Carlito"/>
      <w:b/>
      <w:bCs/>
      <w:kern w:val="0"/>
      <w:sz w:val="20"/>
      <w:szCs w:val="20"/>
      <w:lang w:eastAsia="pl-PL" w:bidi="ar-SA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104263"/>
    <w:pPr>
      <w:widowControl/>
      <w:suppressAutoHyphens w:val="0"/>
      <w:spacing w:after="120" w:line="276" w:lineRule="auto"/>
      <w:contextualSpacing/>
      <w:jc w:val="center"/>
      <w:outlineLvl w:val="1"/>
    </w:pPr>
    <w:rPr>
      <w:rFonts w:ascii="Carlito" w:eastAsia="Arial Unicode MS" w:hAnsi="Carlito" w:cs="Carlito"/>
      <w:b/>
      <w:bCs/>
      <w:kern w:val="0"/>
      <w:sz w:val="20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rsid w:val="00C37359"/>
    <w:pPr>
      <w:spacing w:after="120"/>
    </w:pPr>
    <w:rPr>
      <w:rFonts w:cs="Mangal"/>
      <w:sz w:val="16"/>
      <w:szCs w:val="1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37359"/>
    <w:rPr>
      <w:rFonts w:ascii="Times New Roman" w:eastAsia="SimSun" w:hAnsi="Times New Roman" w:cs="Mangal"/>
      <w:kern w:val="1"/>
      <w:sz w:val="14"/>
      <w:szCs w:val="14"/>
      <w:lang w:eastAsia="hi-IN" w:bidi="hi-IN"/>
    </w:rPr>
  </w:style>
  <w:style w:type="paragraph" w:styleId="Akapitzlist">
    <w:name w:val="List Paragraph"/>
    <w:aliases w:val="normalny tekst,Akapit z list¹,Numerowanie,List Paragraph"/>
    <w:basedOn w:val="Normalny"/>
    <w:link w:val="AkapitzlistZnak"/>
    <w:uiPriority w:val="99"/>
    <w:qFormat/>
    <w:rsid w:val="00C37359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character" w:customStyle="1" w:styleId="AkapitzlistZnak">
    <w:name w:val="Akapit z listą Znak"/>
    <w:aliases w:val="normalny tekst Znak,Akapit z list¹ Znak,Numerowanie Znak,List Paragraph Znak"/>
    <w:link w:val="Akapitzlist"/>
    <w:uiPriority w:val="99"/>
    <w:locked/>
    <w:rsid w:val="00C37359"/>
    <w:rPr>
      <w:rFonts w:ascii="Times New Roman" w:hAnsi="Times New Roman"/>
      <w:sz w:val="24"/>
      <w:lang w:eastAsia="pl-PL"/>
    </w:rPr>
  </w:style>
  <w:style w:type="paragraph" w:styleId="Listapunktowana3">
    <w:name w:val="List Bullet 3"/>
    <w:basedOn w:val="Normalny"/>
    <w:uiPriority w:val="99"/>
    <w:rsid w:val="000A468D"/>
    <w:pPr>
      <w:widowControl/>
      <w:numPr>
        <w:numId w:val="4"/>
      </w:numPr>
      <w:tabs>
        <w:tab w:val="clear" w:pos="-360"/>
        <w:tab w:val="num" w:pos="926"/>
      </w:tabs>
      <w:suppressAutoHyphens w:val="0"/>
      <w:spacing w:before="240" w:after="240"/>
      <w:ind w:left="926"/>
      <w:contextualSpacing/>
    </w:pPr>
    <w:rPr>
      <w:rFonts w:ascii="Arial" w:eastAsia="Calibri" w:hAnsi="Arial" w:cs="Times New Roman"/>
      <w:kern w:val="0"/>
      <w:sz w:val="28"/>
      <w:szCs w:val="20"/>
      <w:lang w:eastAsia="pl-PL" w:bidi="ar-SA"/>
    </w:rPr>
  </w:style>
  <w:style w:type="paragraph" w:customStyle="1" w:styleId="Akapitzlist1">
    <w:name w:val="Akapit z listą1"/>
    <w:basedOn w:val="Normalny"/>
    <w:link w:val="ListParagraphChar"/>
    <w:uiPriority w:val="99"/>
    <w:rsid w:val="00902DF3"/>
    <w:pPr>
      <w:widowControl/>
      <w:suppressAutoHyphens w:val="0"/>
      <w:ind w:left="708"/>
    </w:pPr>
    <w:rPr>
      <w:rFonts w:eastAsia="MS Mincho" w:cs="Times New Roman"/>
      <w:kern w:val="0"/>
      <w:lang w:eastAsia="pl-PL" w:bidi="ar-SA"/>
    </w:rPr>
  </w:style>
  <w:style w:type="character" w:customStyle="1" w:styleId="ListParagraphChar">
    <w:name w:val="List Paragraph Char"/>
    <w:link w:val="Akapitzlist1"/>
    <w:uiPriority w:val="99"/>
    <w:locked/>
    <w:rsid w:val="00902DF3"/>
    <w:rPr>
      <w:rFonts w:ascii="Times New Roman" w:eastAsia="MS Mincho" w:hAnsi="Times New Roman"/>
      <w:sz w:val="24"/>
      <w:lang w:eastAsia="pl-PL"/>
    </w:rPr>
  </w:style>
  <w:style w:type="character" w:styleId="Hipercze">
    <w:name w:val="Hyperlink"/>
    <w:basedOn w:val="Domylnaczcionkaakapitu"/>
    <w:uiPriority w:val="99"/>
    <w:rsid w:val="00B00ECE"/>
    <w:rPr>
      <w:rFonts w:cs="Times New Roman"/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04A89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04A89"/>
    <w:rPr>
      <w:rFonts w:ascii="Times New Roman" w:eastAsia="SimSun" w:hAnsi="Times New Roman" w:cs="Mangal"/>
      <w:kern w:val="1"/>
      <w:sz w:val="18"/>
      <w:szCs w:val="18"/>
      <w:lang w:eastAsia="hi-IN" w:bidi="hi-IN"/>
    </w:rPr>
  </w:style>
  <w:style w:type="character" w:styleId="Odwoanieprzypisudolnego">
    <w:name w:val="footnote reference"/>
    <w:basedOn w:val="Domylnaczcionkaakapitu"/>
    <w:uiPriority w:val="99"/>
    <w:semiHidden/>
    <w:rsid w:val="00204A89"/>
    <w:rPr>
      <w:rFonts w:cs="Times New Roman"/>
      <w:vertAlign w:val="superscript"/>
    </w:rPr>
  </w:style>
  <w:style w:type="paragraph" w:customStyle="1" w:styleId="Default">
    <w:name w:val="Default"/>
    <w:uiPriority w:val="99"/>
    <w:rsid w:val="00543E35"/>
    <w:pPr>
      <w:autoSpaceDE w:val="0"/>
      <w:autoSpaceDN w:val="0"/>
      <w:adjustRightInd w:val="0"/>
    </w:pPr>
    <w:rPr>
      <w:rFonts w:ascii="Century Gothic" w:eastAsia="Times New Roman" w:hAnsi="Century Gothic" w:cs="Century Gothic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A81F9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81F9E"/>
    <w:rPr>
      <w:rFonts w:ascii="Times New Roman" w:eastAsia="SimSun" w:hAnsi="Times New Roman" w:cs="Mangal"/>
      <w:kern w:val="1"/>
      <w:sz w:val="21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rsid w:val="00A81F9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A81F9E"/>
    <w:rPr>
      <w:rFonts w:ascii="Times New Roman" w:eastAsia="SimSun" w:hAnsi="Times New Roman" w:cs="Mangal"/>
      <w:kern w:val="1"/>
      <w:sz w:val="21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rsid w:val="00324C5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24C52"/>
    <w:rPr>
      <w:sz w:val="20"/>
      <w:szCs w:val="20"/>
    </w:rPr>
  </w:style>
  <w:style w:type="character" w:customStyle="1" w:styleId="CommentTextChar">
    <w:name w:val="Comment Text Char"/>
    <w:basedOn w:val="Domylnaczcionkaakapitu"/>
    <w:uiPriority w:val="99"/>
    <w:semiHidden/>
    <w:rsid w:val="00F25F4E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24C52"/>
    <w:rPr>
      <w:b/>
      <w:bCs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rsid w:val="00F25F4E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rsid w:val="00324C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5F4E"/>
    <w:rPr>
      <w:rFonts w:ascii="Times New Roman" w:eastAsia="SimSun" w:hAnsi="Times New Roman" w:cs="Mangal"/>
      <w:kern w:val="1"/>
      <w:sz w:val="0"/>
      <w:szCs w:val="0"/>
      <w:lang w:eastAsia="hi-IN" w:bidi="hi-IN"/>
    </w:rPr>
  </w:style>
  <w:style w:type="character" w:customStyle="1" w:styleId="TekstkomentarzaZnak">
    <w:name w:val="Tekst komentarza Znak"/>
    <w:link w:val="Tekstkomentarza"/>
    <w:uiPriority w:val="99"/>
    <w:locked/>
    <w:rsid w:val="00676CE7"/>
    <w:rPr>
      <w:rFonts w:eastAsia="SimSun"/>
      <w:kern w:val="1"/>
      <w:lang w:val="pl-PL" w:eastAsia="hi-IN" w:bidi="hi-IN"/>
    </w:rPr>
  </w:style>
  <w:style w:type="numbering" w:customStyle="1" w:styleId="WW8Num131">
    <w:name w:val="WW8Num131"/>
    <w:rsid w:val="00F25F4E"/>
    <w:pPr>
      <w:numPr>
        <w:numId w:val="2"/>
      </w:numPr>
    </w:pPr>
  </w:style>
  <w:style w:type="numbering" w:customStyle="1" w:styleId="WW8Num1431">
    <w:name w:val="WW8Num1431"/>
    <w:rsid w:val="00F25F4E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104263"/>
    <w:rPr>
      <w:rFonts w:ascii="Carlito" w:eastAsia="Arial Unicode MS" w:hAnsi="Carlito" w:cs="Carlito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104263"/>
    <w:rPr>
      <w:rFonts w:ascii="Carlito" w:eastAsia="Arial Unicode MS" w:hAnsi="Carlito" w:cs="Carlito"/>
      <w:b/>
      <w:bCs/>
      <w:sz w:val="20"/>
      <w:szCs w:val="20"/>
    </w:rPr>
  </w:style>
  <w:style w:type="paragraph" w:styleId="Tytu">
    <w:name w:val="Title"/>
    <w:basedOn w:val="Normalny"/>
    <w:next w:val="Normalny"/>
    <w:link w:val="TytuZnak"/>
    <w:qFormat/>
    <w:locked/>
    <w:rsid w:val="00D2707F"/>
    <w:pPr>
      <w:shd w:val="clear" w:color="auto" w:fill="D9D9D9" w:themeFill="background1" w:themeFillShade="D9"/>
      <w:spacing w:before="240" w:after="240"/>
    </w:pPr>
    <w:rPr>
      <w:rFonts w:ascii="Calibri" w:hAnsi="Calibri" w:cs="Calibri"/>
    </w:rPr>
  </w:style>
  <w:style w:type="character" w:customStyle="1" w:styleId="TytuZnak">
    <w:name w:val="Tytuł Znak"/>
    <w:basedOn w:val="Domylnaczcionkaakapitu"/>
    <w:link w:val="Tytu"/>
    <w:rsid w:val="00D2707F"/>
    <w:rPr>
      <w:rFonts w:eastAsia="SimSun" w:cs="Calibri"/>
      <w:kern w:val="1"/>
      <w:sz w:val="24"/>
      <w:szCs w:val="24"/>
      <w:shd w:val="clear" w:color="auto" w:fill="D9D9D9" w:themeFill="background1" w:themeFillShade="D9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C05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5C05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5C05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locked/>
    <w:rsid w:val="00F929D5"/>
    <w:pPr>
      <w:spacing w:before="240" w:after="240"/>
      <w:jc w:val="center"/>
    </w:pPr>
    <w:rPr>
      <w:rFonts w:ascii="Carlito" w:hAnsi="Carlito" w:cs="Carlito"/>
      <w:sz w:val="20"/>
      <w:szCs w:val="20"/>
      <w:lang w:eastAsia="pl-PL" w:bidi="ar-SA"/>
    </w:rPr>
  </w:style>
  <w:style w:type="character" w:customStyle="1" w:styleId="PodtytuZnak">
    <w:name w:val="Podtytuł Znak"/>
    <w:basedOn w:val="Domylnaczcionkaakapitu"/>
    <w:link w:val="Podtytu"/>
    <w:rsid w:val="00F929D5"/>
    <w:rPr>
      <w:rFonts w:ascii="Carlito" w:eastAsia="SimSun" w:hAnsi="Carlito" w:cs="Carlito"/>
      <w:kern w:val="1"/>
      <w:sz w:val="20"/>
      <w:szCs w:val="20"/>
    </w:rPr>
  </w:style>
  <w:style w:type="table" w:styleId="Tabela-Siatka">
    <w:name w:val="Table Grid"/>
    <w:basedOn w:val="Standardowy"/>
    <w:locked/>
    <w:rsid w:val="00D270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1E0AAA"/>
    <w:pPr>
      <w:spacing w:after="120"/>
      <w:ind w:left="283"/>
    </w:pPr>
    <w:rPr>
      <w:rFonts w:cs="Mangal"/>
      <w:szCs w:val="21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E0AA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ormalnyWeb">
    <w:name w:val="Normal (Web)"/>
    <w:basedOn w:val="Normalny"/>
    <w:uiPriority w:val="99"/>
    <w:unhideWhenUsed/>
    <w:rsid w:val="001E0AAA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8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9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5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83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6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powiatstarogard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tarostwo@powiatstarogard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0A9F7-8E30-474E-9EA8-67326F589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4</Pages>
  <Words>1090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Tczewie</Company>
  <LinksUpToDate>false</LinksUpToDate>
  <CharactersWithSpaces>8575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 Laser</dc:creator>
  <cp:lastModifiedBy>Paweł Jekiełek</cp:lastModifiedBy>
  <cp:revision>112</cp:revision>
  <cp:lastPrinted>2026-04-27T11:41:00Z</cp:lastPrinted>
  <dcterms:created xsi:type="dcterms:W3CDTF">2026-03-04T07:13:00Z</dcterms:created>
  <dcterms:modified xsi:type="dcterms:W3CDTF">2026-04-27T11:41:00Z</dcterms:modified>
  <cp:contentStatus>Wersja ostateczna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